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7E2B5" w14:textId="77777777" w:rsidR="00CF1B58" w:rsidRDefault="00CF1B58" w:rsidP="00337D0E">
      <w:pPr>
        <w:rPr>
          <w:lang w:val="fr-FR"/>
        </w:rPr>
      </w:pPr>
    </w:p>
    <w:p w14:paraId="19C2FFB7" w14:textId="77777777" w:rsidR="004568D1" w:rsidRDefault="004568D1" w:rsidP="00337D0E">
      <w:pPr>
        <w:rPr>
          <w:lang w:val="fr-FR"/>
        </w:rPr>
      </w:pPr>
    </w:p>
    <w:p w14:paraId="5E548754" w14:textId="77777777" w:rsidR="004568D1" w:rsidRDefault="004568D1" w:rsidP="00337D0E">
      <w:pPr>
        <w:rPr>
          <w:lang w:val="fr-FR"/>
        </w:rPr>
      </w:pPr>
    </w:p>
    <w:p w14:paraId="6FEC2B15" w14:textId="77777777" w:rsidR="004568D1" w:rsidRDefault="004568D1" w:rsidP="00337D0E">
      <w:pPr>
        <w:rPr>
          <w:lang w:val="fr-FR"/>
        </w:rPr>
      </w:pPr>
    </w:p>
    <w:p w14:paraId="2658F544" w14:textId="77777777" w:rsidR="004568D1" w:rsidRDefault="004568D1" w:rsidP="00337D0E">
      <w:pPr>
        <w:rPr>
          <w:lang w:val="fr-FR"/>
        </w:rPr>
      </w:pPr>
    </w:p>
    <w:p w14:paraId="6F73DF29" w14:textId="77777777" w:rsidR="004568D1" w:rsidRDefault="004568D1" w:rsidP="00337D0E">
      <w:pPr>
        <w:rPr>
          <w:lang w:val="fr-FR"/>
        </w:rPr>
      </w:pPr>
    </w:p>
    <w:p w14:paraId="34B6148F" w14:textId="77777777" w:rsidR="004568D1" w:rsidRDefault="004568D1" w:rsidP="00337D0E">
      <w:pPr>
        <w:rPr>
          <w:lang w:val="fr-FR"/>
        </w:rPr>
      </w:pPr>
    </w:p>
    <w:p w14:paraId="6151F3FD" w14:textId="77777777" w:rsidR="004568D1" w:rsidRPr="001107DD" w:rsidRDefault="004568D1" w:rsidP="00337D0E">
      <w:pPr>
        <w:rPr>
          <w:lang w:val="fr-FR"/>
        </w:rPr>
      </w:pPr>
    </w:p>
    <w:p w14:paraId="6859472C" w14:textId="77777777" w:rsidR="00C316F1" w:rsidRPr="00C316F1" w:rsidRDefault="00C316F1" w:rsidP="00C316F1">
      <w:pPr>
        <w:spacing w:after="0"/>
        <w:jc w:val="center"/>
        <w:rPr>
          <w:rFonts w:ascii="Calibri Light" w:hAnsi="Calibri Light" w:cs="Calibri Light"/>
          <w:lang w:val="fr-FR"/>
        </w:rPr>
      </w:pPr>
    </w:p>
    <w:p w14:paraId="440C4883" w14:textId="4A188D86" w:rsidR="00C316F1" w:rsidRPr="00C316F1" w:rsidRDefault="00C316F1" w:rsidP="00C316F1">
      <w:pPr>
        <w:spacing w:after="0"/>
        <w:jc w:val="center"/>
        <w:rPr>
          <w:rFonts w:ascii="Calibri Light" w:hAnsi="Calibri Light" w:cs="Calibri Light"/>
          <w:b/>
          <w:bCs/>
          <w:i/>
          <w:iCs/>
          <w:lang w:val="fr-FR"/>
        </w:rPr>
      </w:pPr>
      <w:r w:rsidRPr="00C316F1">
        <w:rPr>
          <w:rFonts w:ascii="Calibri Light" w:hAnsi="Calibri Light" w:cs="Calibri Light"/>
          <w:b/>
          <w:bCs/>
          <w:i/>
          <w:iCs/>
          <w:lang w:val="fr-FR"/>
        </w:rPr>
        <w:t xml:space="preserve">ACCORD COLLECTIF D’ENTREPRISE </w:t>
      </w:r>
      <w:r w:rsidR="00126EEA">
        <w:rPr>
          <w:rFonts w:ascii="Calibri Light" w:hAnsi="Calibri Light" w:cs="Calibri Light"/>
          <w:b/>
          <w:bCs/>
          <w:i/>
          <w:iCs/>
          <w:lang w:val="fr-FR"/>
        </w:rPr>
        <w:t>S</w:t>
      </w:r>
      <w:r w:rsidR="00E66066">
        <w:rPr>
          <w:rFonts w:ascii="Calibri Light" w:hAnsi="Calibri Light" w:cs="Calibri Light"/>
          <w:b/>
          <w:bCs/>
          <w:i/>
          <w:iCs/>
          <w:lang w:val="fr-FR"/>
        </w:rPr>
        <w:t>NC LIONEST</w:t>
      </w:r>
    </w:p>
    <w:p w14:paraId="2646B39E" w14:textId="77777777" w:rsidR="00C316F1" w:rsidRPr="00C316F1" w:rsidRDefault="00C316F1" w:rsidP="00C316F1">
      <w:pPr>
        <w:spacing w:after="0"/>
        <w:jc w:val="center"/>
        <w:rPr>
          <w:rFonts w:ascii="Calibri Light" w:hAnsi="Calibri Light" w:cs="Calibri Light"/>
          <w:lang w:val="fr-FR"/>
        </w:rPr>
      </w:pPr>
      <w:r w:rsidRPr="007D2449">
        <w:rPr>
          <w:rFonts w:ascii="Calibri Light" w:hAnsi="Calibri Light" w:cs="Calibri Light"/>
          <w:noProof/>
          <w:color w:val="000000" w:themeColor="text1"/>
          <w:lang w:eastAsia="fr-FR"/>
        </w:rPr>
        <mc:AlternateContent>
          <mc:Choice Requires="wps">
            <w:drawing>
              <wp:anchor distT="0" distB="0" distL="114300" distR="114300" simplePos="0" relativeHeight="251663360" behindDoc="0" locked="0" layoutInCell="1" allowOverlap="1" wp14:anchorId="0446E51C" wp14:editId="2ED02230">
                <wp:simplePos x="0" y="0"/>
                <wp:positionH relativeFrom="column">
                  <wp:posOffset>913765</wp:posOffset>
                </wp:positionH>
                <wp:positionV relativeFrom="paragraph">
                  <wp:posOffset>95250</wp:posOffset>
                </wp:positionV>
                <wp:extent cx="4008120" cy="0"/>
                <wp:effectExtent l="0" t="0" r="11430" b="19050"/>
                <wp:wrapNone/>
                <wp:docPr id="17" name="Connecteur droit 17"/>
                <wp:cNvGraphicFramePr/>
                <a:graphic xmlns:a="http://schemas.openxmlformats.org/drawingml/2006/main">
                  <a:graphicData uri="http://schemas.microsoft.com/office/word/2010/wordprocessingShape">
                    <wps:wsp>
                      <wps:cNvCnPr/>
                      <wps:spPr>
                        <a:xfrm>
                          <a:off x="0" y="0"/>
                          <a:ext cx="40081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5B4F9A1" id="Connecteur droit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95pt,7.5pt" to="387.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" strokecolor="black [3213]" strokeweight="1pt"/>
            </w:pict>
          </mc:Fallback>
        </mc:AlternateContent>
      </w:r>
    </w:p>
    <w:p w14:paraId="016568B4" w14:textId="52D25B31" w:rsidR="00C316F1" w:rsidRPr="00C316F1" w:rsidRDefault="00C316F1" w:rsidP="00C316F1">
      <w:pPr>
        <w:spacing w:after="0"/>
        <w:jc w:val="center"/>
        <w:rPr>
          <w:rFonts w:ascii="Calibri Light" w:hAnsi="Calibri Light" w:cs="Calibri Light"/>
          <w:b/>
          <w:bCs/>
          <w:lang w:val="fr-FR"/>
        </w:rPr>
      </w:pPr>
      <w:r w:rsidRPr="00C316F1">
        <w:rPr>
          <w:rFonts w:ascii="Calibri Light" w:hAnsi="Calibri Light" w:cs="Calibri Light"/>
          <w:b/>
          <w:bCs/>
          <w:lang w:val="fr-FR"/>
        </w:rPr>
        <w:t>NEGOCIATION ANNUELLE OBLIGATOIRE 202</w:t>
      </w:r>
      <w:r w:rsidR="00A91599">
        <w:rPr>
          <w:rFonts w:ascii="Calibri Light" w:hAnsi="Calibri Light" w:cs="Calibri Light"/>
          <w:b/>
          <w:bCs/>
          <w:lang w:val="fr-FR"/>
        </w:rPr>
        <w:t>6</w:t>
      </w:r>
    </w:p>
    <w:p w14:paraId="2A6E6CA0" w14:textId="77777777" w:rsidR="00C316F1" w:rsidRPr="00C316F1" w:rsidRDefault="00C316F1" w:rsidP="00C316F1">
      <w:pPr>
        <w:tabs>
          <w:tab w:val="center" w:pos="4535"/>
          <w:tab w:val="right" w:pos="9070"/>
        </w:tabs>
        <w:spacing w:after="0"/>
        <w:ind w:left="708"/>
        <w:jc w:val="center"/>
        <w:rPr>
          <w:rFonts w:ascii="Calibri Light" w:hAnsi="Calibri Light" w:cs="Calibri Light"/>
          <w:lang w:val="fr-FR"/>
        </w:rPr>
      </w:pPr>
      <w:r w:rsidRPr="00C316F1">
        <w:rPr>
          <w:rFonts w:ascii="Calibri Light" w:hAnsi="Calibri Light" w:cs="Calibri Light"/>
          <w:lang w:val="fr-FR"/>
        </w:rPr>
        <w:t>Portant sur les salaires, l’organisation du temps de travail, le partage de la valeur ajoutée, la mobilité et l’égalité homme-femme</w:t>
      </w:r>
    </w:p>
    <w:p w14:paraId="694A088C" w14:textId="77777777" w:rsidR="00C316F1" w:rsidRPr="00C316F1" w:rsidRDefault="00C316F1" w:rsidP="00C316F1">
      <w:pPr>
        <w:spacing w:after="0"/>
        <w:jc w:val="both"/>
        <w:rPr>
          <w:rFonts w:ascii="Calibri Light" w:hAnsi="Calibri Light" w:cs="Calibri Light"/>
          <w:lang w:val="fr-FR"/>
        </w:rPr>
      </w:pPr>
    </w:p>
    <w:p w14:paraId="5836C0B5" w14:textId="77777777" w:rsidR="00C316F1" w:rsidRPr="00C316F1" w:rsidRDefault="00C316F1" w:rsidP="00C316F1">
      <w:pPr>
        <w:spacing w:after="0"/>
        <w:jc w:val="both"/>
        <w:rPr>
          <w:rFonts w:ascii="Calibri Light" w:hAnsi="Calibri Light" w:cs="Calibri Light"/>
          <w:lang w:val="fr-FR"/>
        </w:rPr>
      </w:pPr>
    </w:p>
    <w:p w14:paraId="478BB9D1" w14:textId="77777777" w:rsidR="00C316F1" w:rsidRPr="00C316F1" w:rsidRDefault="00C316F1" w:rsidP="00C316F1">
      <w:pPr>
        <w:spacing w:after="0"/>
        <w:jc w:val="both"/>
        <w:rPr>
          <w:rFonts w:ascii="Calibri Light" w:hAnsi="Calibri Light" w:cs="Calibri Light"/>
          <w:lang w:val="fr-FR"/>
        </w:rPr>
      </w:pPr>
    </w:p>
    <w:p w14:paraId="56646D80" w14:textId="77777777" w:rsidR="00C316F1" w:rsidRPr="00C316F1" w:rsidRDefault="00C316F1" w:rsidP="00C316F1">
      <w:pPr>
        <w:spacing w:after="0"/>
        <w:jc w:val="both"/>
        <w:rPr>
          <w:rFonts w:ascii="Calibri Light" w:hAnsi="Calibri Light" w:cs="Calibri Light"/>
          <w:lang w:val="fr-FR"/>
        </w:rPr>
      </w:pPr>
    </w:p>
    <w:p w14:paraId="65C9BAE3"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                </w:t>
      </w:r>
    </w:p>
    <w:p w14:paraId="07138C2E" w14:textId="77777777" w:rsidR="00C316F1" w:rsidRPr="00C316F1" w:rsidRDefault="00C316F1" w:rsidP="00C316F1">
      <w:pPr>
        <w:spacing w:after="0"/>
        <w:jc w:val="both"/>
        <w:rPr>
          <w:rFonts w:ascii="Calibri Light" w:hAnsi="Calibri Light" w:cs="Calibri Light"/>
          <w:lang w:val="fr-FR"/>
        </w:rPr>
      </w:pPr>
    </w:p>
    <w:p w14:paraId="13F581E7" w14:textId="77777777" w:rsidR="00C316F1" w:rsidRPr="00C316F1" w:rsidRDefault="00C316F1" w:rsidP="00C316F1">
      <w:pPr>
        <w:tabs>
          <w:tab w:val="left" w:pos="7380"/>
        </w:tabs>
        <w:spacing w:after="0"/>
        <w:jc w:val="both"/>
        <w:rPr>
          <w:rFonts w:ascii="Calibri Light" w:hAnsi="Calibri Light" w:cs="Calibri Light"/>
          <w:lang w:val="fr-FR"/>
        </w:rPr>
      </w:pPr>
      <w:r w:rsidRPr="00C316F1">
        <w:rPr>
          <w:rFonts w:ascii="Calibri Light" w:hAnsi="Calibri Light" w:cs="Calibri Light"/>
          <w:lang w:val="fr-FR"/>
        </w:rPr>
        <w:tab/>
      </w:r>
    </w:p>
    <w:p w14:paraId="4C852F71" w14:textId="77777777" w:rsidR="00C316F1" w:rsidRPr="00C316F1" w:rsidRDefault="00C316F1" w:rsidP="00C316F1">
      <w:pPr>
        <w:spacing w:after="0"/>
        <w:jc w:val="both"/>
        <w:rPr>
          <w:rFonts w:ascii="Calibri Light" w:hAnsi="Calibri Light" w:cs="Calibri Light"/>
          <w:lang w:val="fr-FR"/>
        </w:rPr>
      </w:pPr>
    </w:p>
    <w:p w14:paraId="2C79E88E" w14:textId="77777777" w:rsidR="00C316F1" w:rsidRPr="00C316F1" w:rsidRDefault="00C316F1" w:rsidP="00C316F1">
      <w:pPr>
        <w:spacing w:after="0"/>
        <w:jc w:val="both"/>
        <w:rPr>
          <w:rFonts w:ascii="Calibri Light" w:hAnsi="Calibri Light" w:cs="Calibri Light"/>
          <w:lang w:val="fr-FR"/>
        </w:rPr>
      </w:pPr>
    </w:p>
    <w:p w14:paraId="5BDB55A4" w14:textId="77777777" w:rsidR="00C316F1" w:rsidRPr="00C316F1" w:rsidRDefault="00C316F1" w:rsidP="00C316F1">
      <w:pPr>
        <w:spacing w:after="0"/>
        <w:jc w:val="both"/>
        <w:rPr>
          <w:rFonts w:ascii="Calibri Light" w:hAnsi="Calibri Light" w:cs="Calibri Light"/>
          <w:lang w:val="fr-FR"/>
        </w:rPr>
      </w:pPr>
    </w:p>
    <w:p w14:paraId="08716E6A" w14:textId="77777777" w:rsidR="00C316F1" w:rsidRPr="00C316F1" w:rsidRDefault="00C316F1" w:rsidP="00C316F1">
      <w:pPr>
        <w:spacing w:after="0"/>
        <w:jc w:val="both"/>
        <w:rPr>
          <w:rFonts w:ascii="Calibri Light" w:hAnsi="Calibri Light" w:cs="Calibri Light"/>
          <w:lang w:val="fr-FR"/>
        </w:rPr>
      </w:pPr>
    </w:p>
    <w:p w14:paraId="02A59953" w14:textId="77777777" w:rsidR="00C316F1" w:rsidRPr="00C316F1" w:rsidRDefault="00C316F1" w:rsidP="00C316F1">
      <w:pPr>
        <w:spacing w:after="0"/>
        <w:jc w:val="both"/>
        <w:rPr>
          <w:rFonts w:ascii="Calibri Light" w:hAnsi="Calibri Light" w:cs="Calibri Light"/>
          <w:lang w:val="fr-FR"/>
        </w:rPr>
      </w:pPr>
    </w:p>
    <w:p w14:paraId="25F7BD33" w14:textId="77777777" w:rsidR="00C316F1" w:rsidRPr="00C316F1" w:rsidRDefault="00C316F1" w:rsidP="00C316F1">
      <w:pPr>
        <w:spacing w:after="0"/>
        <w:jc w:val="both"/>
        <w:rPr>
          <w:rFonts w:ascii="Calibri Light" w:hAnsi="Calibri Light" w:cs="Calibri Light"/>
          <w:lang w:val="fr-FR"/>
        </w:rPr>
      </w:pPr>
    </w:p>
    <w:p w14:paraId="2C222246" w14:textId="77777777" w:rsidR="00C316F1" w:rsidRPr="00C316F1" w:rsidRDefault="00C316F1" w:rsidP="00C316F1">
      <w:pPr>
        <w:spacing w:after="0"/>
        <w:jc w:val="both"/>
        <w:rPr>
          <w:rFonts w:ascii="Calibri Light" w:hAnsi="Calibri Light" w:cs="Calibri Light"/>
          <w:lang w:val="fr-FR"/>
        </w:rPr>
      </w:pPr>
    </w:p>
    <w:p w14:paraId="3489B29E" w14:textId="77777777" w:rsidR="00C316F1" w:rsidRPr="00C316F1" w:rsidRDefault="00C316F1" w:rsidP="00C316F1">
      <w:pPr>
        <w:spacing w:after="0"/>
        <w:jc w:val="both"/>
        <w:rPr>
          <w:rFonts w:ascii="Calibri Light" w:hAnsi="Calibri Light" w:cs="Calibri Light"/>
          <w:lang w:val="fr-FR"/>
        </w:rPr>
      </w:pPr>
    </w:p>
    <w:p w14:paraId="2196336A" w14:textId="77777777" w:rsidR="00C316F1" w:rsidRPr="00C316F1" w:rsidRDefault="00C316F1" w:rsidP="00C316F1">
      <w:pPr>
        <w:spacing w:after="0"/>
        <w:jc w:val="both"/>
        <w:rPr>
          <w:rFonts w:ascii="Calibri Light" w:hAnsi="Calibri Light" w:cs="Calibri Light"/>
          <w:lang w:val="fr-FR"/>
        </w:rPr>
      </w:pPr>
    </w:p>
    <w:p w14:paraId="1A3F1F16" w14:textId="77777777" w:rsidR="00C316F1" w:rsidRPr="00C316F1" w:rsidRDefault="00C316F1" w:rsidP="00C316F1">
      <w:pPr>
        <w:spacing w:after="0"/>
        <w:jc w:val="both"/>
        <w:rPr>
          <w:rFonts w:ascii="Calibri Light" w:hAnsi="Calibri Light" w:cs="Calibri Light"/>
          <w:lang w:val="fr-FR"/>
        </w:rPr>
      </w:pPr>
    </w:p>
    <w:p w14:paraId="02983D9A" w14:textId="77777777" w:rsidR="00C316F1" w:rsidRPr="00C316F1" w:rsidRDefault="00C316F1" w:rsidP="00C316F1">
      <w:pPr>
        <w:spacing w:after="0"/>
        <w:jc w:val="both"/>
        <w:rPr>
          <w:rFonts w:ascii="Calibri Light" w:hAnsi="Calibri Light" w:cs="Calibri Light"/>
          <w:lang w:val="fr-FR"/>
        </w:rPr>
      </w:pPr>
    </w:p>
    <w:p w14:paraId="257FEFAC" w14:textId="77777777" w:rsidR="00C316F1" w:rsidRPr="00C316F1" w:rsidRDefault="00C316F1" w:rsidP="00C316F1">
      <w:pPr>
        <w:spacing w:after="0"/>
        <w:jc w:val="both"/>
        <w:rPr>
          <w:rFonts w:ascii="Calibri Light" w:hAnsi="Calibri Light" w:cs="Calibri Light"/>
          <w:lang w:val="fr-FR"/>
        </w:rPr>
      </w:pPr>
    </w:p>
    <w:p w14:paraId="381A7234" w14:textId="77777777" w:rsidR="00C316F1" w:rsidRPr="00C316F1" w:rsidRDefault="00C316F1" w:rsidP="00C316F1">
      <w:pPr>
        <w:spacing w:after="0"/>
        <w:jc w:val="both"/>
        <w:rPr>
          <w:rFonts w:ascii="Calibri Light" w:hAnsi="Calibri Light" w:cs="Calibri Light"/>
          <w:lang w:val="fr-FR"/>
        </w:rPr>
      </w:pPr>
    </w:p>
    <w:p w14:paraId="699C01C4" w14:textId="77777777" w:rsidR="00C316F1" w:rsidRPr="00C316F1" w:rsidRDefault="00C316F1" w:rsidP="00C316F1">
      <w:pPr>
        <w:spacing w:after="0"/>
        <w:jc w:val="both"/>
        <w:rPr>
          <w:rFonts w:ascii="Calibri Light" w:hAnsi="Calibri Light" w:cs="Calibri Light"/>
          <w:lang w:val="fr-FR"/>
        </w:rPr>
      </w:pPr>
    </w:p>
    <w:p w14:paraId="20FCA3FB" w14:textId="77777777" w:rsidR="00C316F1" w:rsidRPr="00C316F1" w:rsidRDefault="00C316F1" w:rsidP="00C316F1">
      <w:pPr>
        <w:spacing w:after="0"/>
        <w:jc w:val="both"/>
        <w:rPr>
          <w:rFonts w:ascii="Calibri Light" w:hAnsi="Calibri Light" w:cs="Calibri Light"/>
          <w:lang w:val="fr-FR"/>
        </w:rPr>
      </w:pPr>
    </w:p>
    <w:p w14:paraId="172B9D9E" w14:textId="77777777" w:rsidR="00C316F1" w:rsidRPr="00C316F1" w:rsidRDefault="00C316F1" w:rsidP="00C316F1">
      <w:pPr>
        <w:spacing w:after="0"/>
        <w:jc w:val="both"/>
        <w:rPr>
          <w:rFonts w:ascii="Calibri Light" w:hAnsi="Calibri Light" w:cs="Calibri Light"/>
          <w:lang w:val="fr-FR"/>
        </w:rPr>
      </w:pPr>
    </w:p>
    <w:p w14:paraId="7F4A6A2C" w14:textId="77777777" w:rsidR="00C316F1" w:rsidRPr="00C316F1" w:rsidRDefault="00C316F1" w:rsidP="00C316F1">
      <w:pPr>
        <w:spacing w:after="0"/>
        <w:jc w:val="center"/>
        <w:rPr>
          <w:rFonts w:ascii="Calibri Light" w:hAnsi="Calibri Light" w:cs="Calibri Light"/>
          <w:lang w:val="fr-FR"/>
        </w:rPr>
      </w:pPr>
    </w:p>
    <w:p w14:paraId="64D80787" w14:textId="77777777" w:rsidR="00C316F1" w:rsidRPr="00C316F1" w:rsidRDefault="00C316F1" w:rsidP="00C316F1">
      <w:pPr>
        <w:spacing w:after="0"/>
        <w:jc w:val="both"/>
        <w:rPr>
          <w:rFonts w:ascii="Calibri Light" w:hAnsi="Calibri Light" w:cs="Calibri Light"/>
          <w:u w:val="single"/>
          <w:lang w:val="fr-FR"/>
        </w:rPr>
      </w:pPr>
    </w:p>
    <w:p w14:paraId="4EA5B576" w14:textId="77777777" w:rsidR="00C316F1" w:rsidRPr="00C316F1" w:rsidRDefault="00C316F1" w:rsidP="00C316F1">
      <w:pPr>
        <w:rPr>
          <w:rFonts w:ascii="Calibri Light" w:hAnsi="Calibri Light" w:cs="Calibri Light"/>
          <w:u w:val="single"/>
          <w:lang w:val="fr-FR"/>
        </w:rPr>
      </w:pPr>
    </w:p>
    <w:p w14:paraId="462F4D87" w14:textId="77777777" w:rsidR="00C316F1" w:rsidRPr="00C316F1" w:rsidRDefault="00C316F1" w:rsidP="00C316F1">
      <w:pPr>
        <w:rPr>
          <w:rFonts w:ascii="Calibri Light" w:hAnsi="Calibri Light" w:cs="Calibri Light"/>
          <w:lang w:val="fr-FR"/>
        </w:rPr>
      </w:pPr>
      <w:r w:rsidRPr="00C316F1">
        <w:rPr>
          <w:rFonts w:ascii="Calibri Light" w:hAnsi="Calibri Light" w:cs="Calibri Light"/>
          <w:u w:val="single"/>
          <w:lang w:val="fr-FR"/>
        </w:rPr>
        <w:t>Entre les soussignés</w:t>
      </w:r>
      <w:r w:rsidRPr="00C316F1">
        <w:rPr>
          <w:rFonts w:ascii="Calibri Light" w:hAnsi="Calibri Light" w:cs="Calibri Light"/>
          <w:lang w:val="fr-FR"/>
        </w:rPr>
        <w:t>,</w:t>
      </w:r>
    </w:p>
    <w:p w14:paraId="1FBE0FD5" w14:textId="77777777" w:rsidR="00C316F1" w:rsidRPr="00C316F1" w:rsidRDefault="00C316F1" w:rsidP="00C316F1">
      <w:pPr>
        <w:spacing w:after="0"/>
        <w:jc w:val="both"/>
        <w:rPr>
          <w:rFonts w:ascii="Calibri Light" w:hAnsi="Calibri Light" w:cs="Calibri Light"/>
          <w:lang w:val="fr-FR"/>
        </w:rPr>
      </w:pPr>
    </w:p>
    <w:p w14:paraId="59722569" w14:textId="37522F00"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L</w:t>
      </w:r>
      <w:r w:rsidR="00126EEA">
        <w:rPr>
          <w:rFonts w:ascii="Calibri Light" w:hAnsi="Calibri Light" w:cs="Calibri Light"/>
          <w:lang w:val="fr-FR"/>
        </w:rPr>
        <w:t xml:space="preserve">a </w:t>
      </w:r>
      <w:r w:rsidR="00BC77C2">
        <w:rPr>
          <w:rFonts w:ascii="Calibri Light" w:hAnsi="Calibri Light" w:cs="Calibri Light"/>
          <w:lang w:val="fr-FR"/>
        </w:rPr>
        <w:t>Société S</w:t>
      </w:r>
      <w:r w:rsidR="00E66066">
        <w:rPr>
          <w:rFonts w:ascii="Calibri Light" w:hAnsi="Calibri Light" w:cs="Calibri Light"/>
          <w:lang w:val="fr-FR"/>
        </w:rPr>
        <w:t>NC LIONEST</w:t>
      </w:r>
      <w:r w:rsidR="00BC77C2">
        <w:rPr>
          <w:rFonts w:ascii="Calibri Light" w:hAnsi="Calibri Light" w:cs="Calibri Light"/>
          <w:lang w:val="fr-FR"/>
        </w:rPr>
        <w:t xml:space="preserve"> </w:t>
      </w:r>
      <w:r w:rsidRPr="00C316F1">
        <w:rPr>
          <w:rFonts w:ascii="Calibri Light" w:hAnsi="Calibri Light" w:cs="Calibri Light"/>
          <w:lang w:val="fr-FR"/>
        </w:rPr>
        <w:t>représenté</w:t>
      </w:r>
      <w:r w:rsidR="00BC77C2">
        <w:rPr>
          <w:rFonts w:ascii="Calibri Light" w:hAnsi="Calibri Light" w:cs="Calibri Light"/>
          <w:lang w:val="fr-FR"/>
        </w:rPr>
        <w:t>e</w:t>
      </w:r>
      <w:r w:rsidRPr="00C316F1">
        <w:rPr>
          <w:rFonts w:ascii="Calibri Light" w:hAnsi="Calibri Light" w:cs="Calibri Light"/>
          <w:lang w:val="fr-FR"/>
        </w:rPr>
        <w:t xml:space="preserve"> par :</w:t>
      </w:r>
    </w:p>
    <w:p w14:paraId="0B120E7B" w14:textId="77777777" w:rsidR="00C316F1" w:rsidRPr="00C316F1" w:rsidRDefault="00C316F1" w:rsidP="00C316F1">
      <w:pPr>
        <w:spacing w:after="0"/>
        <w:jc w:val="both"/>
        <w:rPr>
          <w:rFonts w:ascii="Calibri Light" w:hAnsi="Calibri Light" w:cs="Calibri Light"/>
          <w:lang w:val="fr-FR"/>
        </w:rPr>
      </w:pPr>
    </w:p>
    <w:p w14:paraId="0BA971CE" w14:textId="5869B01D"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D</w:t>
      </w:r>
      <w:r w:rsidR="00E66066">
        <w:rPr>
          <w:rFonts w:ascii="Calibri Light" w:hAnsi="Calibri Light" w:cs="Calibri Light"/>
          <w:lang w:val="fr-FR"/>
        </w:rPr>
        <w:t>irecteur Général</w:t>
      </w:r>
      <w:r w:rsidRPr="00C316F1">
        <w:rPr>
          <w:rFonts w:ascii="Calibri Light" w:hAnsi="Calibri Light" w:cs="Calibri Light"/>
          <w:lang w:val="fr-FR"/>
        </w:rPr>
        <w:t>,</w:t>
      </w:r>
    </w:p>
    <w:p w14:paraId="7F2F8754" w14:textId="69962B3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 </w:t>
      </w:r>
      <w:r w:rsidR="00E66066">
        <w:rPr>
          <w:rFonts w:ascii="Calibri Light" w:hAnsi="Calibri Light" w:cs="Calibri Light"/>
          <w:lang w:val="fr-FR"/>
        </w:rPr>
        <w:t>DRH</w:t>
      </w:r>
    </w:p>
    <w:p w14:paraId="5D679F05" w14:textId="77777777" w:rsidR="00C316F1" w:rsidRPr="00C316F1" w:rsidRDefault="00C316F1" w:rsidP="00C316F1">
      <w:pPr>
        <w:spacing w:after="0"/>
        <w:jc w:val="both"/>
        <w:rPr>
          <w:rFonts w:ascii="Calibri Light" w:hAnsi="Calibri Light" w:cs="Calibri Light"/>
          <w:color w:val="FF0000"/>
          <w:lang w:val="fr-FR"/>
        </w:rPr>
      </w:pPr>
    </w:p>
    <w:p w14:paraId="6B4C663E" w14:textId="77777777" w:rsidR="00C316F1" w:rsidRPr="00C316F1" w:rsidRDefault="00C316F1" w:rsidP="00867079">
      <w:pPr>
        <w:spacing w:after="0"/>
        <w:ind w:left="7080"/>
        <w:jc w:val="both"/>
        <w:rPr>
          <w:rFonts w:ascii="Calibri Light" w:hAnsi="Calibri Light" w:cs="Calibri Light"/>
          <w:lang w:val="fr-FR"/>
        </w:rPr>
      </w:pPr>
      <w:proofErr w:type="gramStart"/>
      <w:r w:rsidRPr="00C316F1">
        <w:rPr>
          <w:rFonts w:ascii="Calibri Light" w:hAnsi="Calibri Light" w:cs="Calibri Light"/>
          <w:lang w:val="fr-FR"/>
        </w:rPr>
        <w:t>d’une</w:t>
      </w:r>
      <w:proofErr w:type="gramEnd"/>
      <w:r w:rsidRPr="00C316F1">
        <w:rPr>
          <w:rFonts w:ascii="Calibri Light" w:hAnsi="Calibri Light" w:cs="Calibri Light"/>
          <w:lang w:val="fr-FR"/>
        </w:rPr>
        <w:t xml:space="preserve"> part,</w:t>
      </w:r>
    </w:p>
    <w:p w14:paraId="6CFB5A26"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 </w:t>
      </w:r>
    </w:p>
    <w:p w14:paraId="01BE46F0"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Et les organisations syndicales,</w:t>
      </w:r>
    </w:p>
    <w:p w14:paraId="7BB424A6" w14:textId="3655BEEC"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 FO, </w:t>
      </w:r>
    </w:p>
    <w:p w14:paraId="3838D8DD" w14:textId="128A22E7" w:rsidR="00182F5F" w:rsidRPr="00C316F1" w:rsidRDefault="00C316F1" w:rsidP="00E66066">
      <w:pPr>
        <w:spacing w:after="0"/>
        <w:jc w:val="both"/>
        <w:rPr>
          <w:rFonts w:ascii="Calibri Light" w:hAnsi="Calibri Light" w:cs="Calibri Light"/>
          <w:lang w:val="fr-FR"/>
        </w:rPr>
      </w:pPr>
      <w:r w:rsidRPr="00C316F1">
        <w:rPr>
          <w:rFonts w:ascii="Calibri Light" w:hAnsi="Calibri Light" w:cs="Calibri Light"/>
          <w:lang w:val="fr-FR"/>
        </w:rPr>
        <w:t xml:space="preserve">- CFE-CGC, </w:t>
      </w:r>
    </w:p>
    <w:p w14:paraId="533BFF88" w14:textId="77777777" w:rsidR="00C316F1" w:rsidRPr="00C316F1" w:rsidRDefault="00C316F1" w:rsidP="00C316F1">
      <w:pPr>
        <w:spacing w:after="0"/>
        <w:jc w:val="both"/>
        <w:rPr>
          <w:rFonts w:ascii="Calibri Light" w:hAnsi="Calibri Light" w:cs="Calibri Light"/>
          <w:lang w:val="fr-FR"/>
        </w:rPr>
      </w:pPr>
    </w:p>
    <w:p w14:paraId="3FC6D8DA" w14:textId="77777777" w:rsidR="00C316F1" w:rsidRPr="00C316F1" w:rsidRDefault="00C316F1" w:rsidP="00867079">
      <w:pPr>
        <w:spacing w:after="0"/>
        <w:ind w:left="7080"/>
        <w:jc w:val="both"/>
        <w:rPr>
          <w:rFonts w:ascii="Calibri Light" w:hAnsi="Calibri Light" w:cs="Calibri Light"/>
          <w:lang w:val="fr-FR"/>
        </w:rPr>
      </w:pPr>
      <w:proofErr w:type="gramStart"/>
      <w:r w:rsidRPr="00C316F1">
        <w:rPr>
          <w:rFonts w:ascii="Calibri Light" w:hAnsi="Calibri Light" w:cs="Calibri Light"/>
          <w:lang w:val="fr-FR"/>
        </w:rPr>
        <w:t>d’autre</w:t>
      </w:r>
      <w:proofErr w:type="gramEnd"/>
      <w:r w:rsidRPr="00C316F1">
        <w:rPr>
          <w:rFonts w:ascii="Calibri Light" w:hAnsi="Calibri Light" w:cs="Calibri Light"/>
          <w:lang w:val="fr-FR"/>
        </w:rPr>
        <w:t xml:space="preserve"> part.</w:t>
      </w:r>
    </w:p>
    <w:p w14:paraId="4A79F1DF" w14:textId="77777777" w:rsidR="00C316F1" w:rsidRPr="00C316F1" w:rsidRDefault="00C316F1" w:rsidP="00C316F1">
      <w:pPr>
        <w:spacing w:after="0"/>
        <w:jc w:val="both"/>
        <w:rPr>
          <w:rFonts w:ascii="Calibri Light" w:hAnsi="Calibri Light" w:cs="Calibri Light"/>
          <w:lang w:val="fr-FR"/>
        </w:rPr>
      </w:pPr>
    </w:p>
    <w:p w14:paraId="4340C736" w14:textId="77777777" w:rsidR="00C316F1" w:rsidRPr="00C316F1" w:rsidRDefault="00C316F1" w:rsidP="00C316F1">
      <w:pPr>
        <w:spacing w:after="0"/>
        <w:jc w:val="both"/>
        <w:rPr>
          <w:rFonts w:ascii="Calibri Light" w:hAnsi="Calibri Light" w:cs="Calibri Light"/>
          <w:lang w:val="fr-FR"/>
        </w:rPr>
      </w:pPr>
    </w:p>
    <w:p w14:paraId="27273C3C" w14:textId="77777777" w:rsidR="00C316F1" w:rsidRPr="00C316F1" w:rsidRDefault="00C316F1" w:rsidP="00C316F1">
      <w:pPr>
        <w:spacing w:after="0"/>
        <w:jc w:val="both"/>
        <w:rPr>
          <w:rFonts w:ascii="Calibri Light" w:hAnsi="Calibri Light" w:cs="Calibri Light"/>
          <w:lang w:val="fr-FR"/>
        </w:rPr>
      </w:pPr>
      <w:r w:rsidRPr="007D2449">
        <w:rPr>
          <w:rFonts w:ascii="Calibri Light" w:hAnsi="Calibri Light" w:cs="Calibri Light"/>
          <w:noProof/>
          <w:lang w:eastAsia="fr-FR"/>
        </w:rPr>
        <mc:AlternateContent>
          <mc:Choice Requires="wps">
            <w:drawing>
              <wp:anchor distT="0" distB="0" distL="114300" distR="114300" simplePos="0" relativeHeight="251661312" behindDoc="0" locked="0" layoutInCell="1" allowOverlap="1" wp14:anchorId="01BC5C11" wp14:editId="32249660">
                <wp:simplePos x="0" y="0"/>
                <wp:positionH relativeFrom="column">
                  <wp:posOffset>-635</wp:posOffset>
                </wp:positionH>
                <wp:positionV relativeFrom="paragraph">
                  <wp:posOffset>107315</wp:posOffset>
                </wp:positionV>
                <wp:extent cx="5920740" cy="2286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5920740" cy="228600"/>
                        </a:xfrm>
                        <a:prstGeom prst="rect">
                          <a:avLst/>
                        </a:prstGeom>
                        <a:solidFill>
                          <a:schemeClr val="bg1">
                            <a:lumMod val="95000"/>
                          </a:schemeClr>
                        </a:solidFill>
                        <a:ln w="3175" cap="flat" cmpd="sng" algn="ctr">
                          <a:solidFill>
                            <a:sysClr val="windowText" lastClr="000000"/>
                          </a:solidFill>
                          <a:prstDash val="solid"/>
                        </a:ln>
                        <a:effectLst/>
                      </wps:spPr>
                      <wps:txbx>
                        <w:txbxContent>
                          <w:p w14:paraId="0DD245D2" w14:textId="77777777" w:rsidR="00C316F1" w:rsidRPr="003C48DA" w:rsidRDefault="00C316F1" w:rsidP="00C316F1">
                            <w:pPr>
                              <w:rPr>
                                <w:color w:val="000000" w:themeColor="text1"/>
                              </w:rPr>
                            </w:pPr>
                            <w:r w:rsidRPr="003C48DA">
                              <w:rPr>
                                <w:color w:val="000000" w:themeColor="text1"/>
                              </w:rPr>
                              <w:t>PREAMBULE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BC5C11" id="Rectangle 2" o:spid="_x0000_s1026" style="position:absolute;left:0;text-align:left;margin-left:-.05pt;margin-top:8.45pt;width:466.2pt;height:1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" fillcolor="#f2f2f2 [3052]" strokecolor="windowText" strokeweight=".25pt">
                <v:textbox>
                  <w:txbxContent>
                    <w:p w14:paraId="0DD245D2" w14:textId="77777777" w:rsidR="00C316F1" w:rsidRPr="003C48DA" w:rsidRDefault="00C316F1" w:rsidP="00C316F1">
                      <w:pPr>
                        <w:rPr>
                          <w:color w:val="000000" w:themeColor="text1"/>
                        </w:rPr>
                      </w:pPr>
                      <w:r w:rsidRPr="003C48DA">
                        <w:rPr>
                          <w:color w:val="000000" w:themeColor="text1"/>
                        </w:rPr>
                        <w:t>PREAMBULE</w:t>
                      </w:r>
                    </w:p>
                  </w:txbxContent>
                </v:textbox>
              </v:rect>
            </w:pict>
          </mc:Fallback>
        </mc:AlternateContent>
      </w:r>
    </w:p>
    <w:p w14:paraId="273E8691" w14:textId="77777777" w:rsidR="00C316F1" w:rsidRPr="00C316F1" w:rsidRDefault="00C316F1" w:rsidP="00C316F1">
      <w:pPr>
        <w:jc w:val="both"/>
        <w:rPr>
          <w:rFonts w:ascii="Calibri Light" w:hAnsi="Calibri Light" w:cs="Calibri Light"/>
          <w:lang w:val="fr-FR"/>
        </w:rPr>
      </w:pPr>
    </w:p>
    <w:p w14:paraId="24BD2811" w14:textId="2CB2EEE4"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Conformément à l’article L2242-1 du Code du travail, la Direction et les </w:t>
      </w:r>
      <w:r w:rsidR="00D9566F">
        <w:rPr>
          <w:rFonts w:ascii="Calibri Light" w:hAnsi="Calibri Light" w:cs="Calibri Light"/>
          <w:lang w:val="fr-FR"/>
        </w:rPr>
        <w:t>deux</w:t>
      </w:r>
      <w:r w:rsidRPr="00C316F1">
        <w:rPr>
          <w:rFonts w:ascii="Calibri Light" w:hAnsi="Calibri Light" w:cs="Calibri Light"/>
          <w:lang w:val="fr-FR"/>
        </w:rPr>
        <w:t xml:space="preserve"> organisations syndicales représentatives FO</w:t>
      </w:r>
      <w:r w:rsidR="00D9566F">
        <w:rPr>
          <w:rFonts w:ascii="Calibri Light" w:hAnsi="Calibri Light" w:cs="Calibri Light"/>
          <w:lang w:val="fr-FR"/>
        </w:rPr>
        <w:t xml:space="preserve"> et</w:t>
      </w:r>
      <w:r w:rsidRPr="00C316F1">
        <w:rPr>
          <w:rFonts w:ascii="Calibri Light" w:hAnsi="Calibri Light" w:cs="Calibri Light"/>
          <w:lang w:val="fr-FR"/>
        </w:rPr>
        <w:t xml:space="preserve"> CFE-CGC se sont rencontrées dans le cadre des Négociations Annuelles Obligatoires afin d’évoquer les thèmes suivants :</w:t>
      </w:r>
    </w:p>
    <w:p w14:paraId="07B6E148" w14:textId="77777777" w:rsidR="00C316F1" w:rsidRPr="00C316F1" w:rsidRDefault="00C316F1" w:rsidP="00C316F1">
      <w:pPr>
        <w:pStyle w:val="Paragraphedeliste"/>
        <w:numPr>
          <w:ilvl w:val="0"/>
          <w:numId w:val="11"/>
        </w:numPr>
        <w:spacing w:after="0" w:line="240" w:lineRule="auto"/>
        <w:contextualSpacing w:val="0"/>
        <w:rPr>
          <w:rFonts w:ascii="Calibri Light" w:eastAsiaTheme="minorHAnsi" w:hAnsi="Calibri Light" w:cs="Calibri Light"/>
          <w:lang w:val="fr-FR"/>
        </w:rPr>
      </w:pPr>
      <w:proofErr w:type="gramStart"/>
      <w:r w:rsidRPr="00C316F1">
        <w:rPr>
          <w:rFonts w:ascii="Calibri Light" w:eastAsiaTheme="minorHAnsi" w:hAnsi="Calibri Light" w:cs="Calibri Light"/>
          <w:lang w:val="fr-FR"/>
        </w:rPr>
        <w:t>la</w:t>
      </w:r>
      <w:proofErr w:type="gramEnd"/>
      <w:r w:rsidRPr="00C316F1">
        <w:rPr>
          <w:rFonts w:ascii="Calibri Light" w:eastAsiaTheme="minorHAnsi" w:hAnsi="Calibri Light" w:cs="Calibri Light"/>
          <w:lang w:val="fr-FR"/>
        </w:rPr>
        <w:t xml:space="preserve"> rémunération, le temps de travail et le partage de la valeur ajoutée dans l’entreprise ;</w:t>
      </w:r>
    </w:p>
    <w:p w14:paraId="0DED371D" w14:textId="77777777" w:rsidR="00C316F1" w:rsidRPr="00C316F1" w:rsidRDefault="00C316F1" w:rsidP="00C316F1">
      <w:pPr>
        <w:pStyle w:val="Paragraphedeliste"/>
        <w:numPr>
          <w:ilvl w:val="0"/>
          <w:numId w:val="11"/>
        </w:numPr>
        <w:spacing w:after="0" w:line="240" w:lineRule="auto"/>
        <w:contextualSpacing w:val="0"/>
        <w:rPr>
          <w:rFonts w:ascii="Calibri Light" w:eastAsiaTheme="minorHAnsi" w:hAnsi="Calibri Light" w:cs="Calibri Light"/>
          <w:lang w:val="fr-FR"/>
        </w:rPr>
      </w:pPr>
      <w:proofErr w:type="gramStart"/>
      <w:r w:rsidRPr="00C316F1">
        <w:rPr>
          <w:rFonts w:ascii="Calibri Light" w:eastAsiaTheme="minorHAnsi" w:hAnsi="Calibri Light" w:cs="Calibri Light"/>
          <w:lang w:val="fr-FR"/>
        </w:rPr>
        <w:t>l’égalité</w:t>
      </w:r>
      <w:proofErr w:type="gramEnd"/>
      <w:r w:rsidRPr="00C316F1">
        <w:rPr>
          <w:rFonts w:ascii="Calibri Light" w:eastAsiaTheme="minorHAnsi" w:hAnsi="Calibri Light" w:cs="Calibri Light"/>
          <w:lang w:val="fr-FR"/>
        </w:rPr>
        <w:t xml:space="preserve"> professionnelle entre les femmes et les hommes et la qualité de vie au travail (notamment les conditions de travail) ;</w:t>
      </w:r>
    </w:p>
    <w:p w14:paraId="6068109A" w14:textId="77777777" w:rsidR="00C316F1" w:rsidRPr="00C316F1" w:rsidRDefault="00C316F1" w:rsidP="00C316F1">
      <w:pPr>
        <w:pStyle w:val="Paragraphedeliste"/>
        <w:numPr>
          <w:ilvl w:val="0"/>
          <w:numId w:val="11"/>
        </w:numPr>
        <w:spacing w:after="0" w:line="240" w:lineRule="auto"/>
        <w:contextualSpacing w:val="0"/>
        <w:rPr>
          <w:rFonts w:ascii="Calibri Light" w:eastAsiaTheme="minorHAnsi" w:hAnsi="Calibri Light" w:cs="Calibri Light"/>
          <w:lang w:val="fr-FR"/>
        </w:rPr>
      </w:pPr>
      <w:proofErr w:type="gramStart"/>
      <w:r w:rsidRPr="00C316F1">
        <w:rPr>
          <w:rFonts w:ascii="Calibri Light" w:eastAsiaTheme="minorHAnsi" w:hAnsi="Calibri Light" w:cs="Calibri Light"/>
          <w:lang w:val="fr-FR"/>
        </w:rPr>
        <w:t>la</w:t>
      </w:r>
      <w:proofErr w:type="gramEnd"/>
      <w:r w:rsidRPr="00C316F1">
        <w:rPr>
          <w:rFonts w:ascii="Calibri Light" w:eastAsiaTheme="minorHAnsi" w:hAnsi="Calibri Light" w:cs="Calibri Light"/>
          <w:lang w:val="fr-FR"/>
        </w:rPr>
        <w:t xml:space="preserve"> gestion des emplois et parcours professionnels.</w:t>
      </w:r>
    </w:p>
    <w:p w14:paraId="1351BF36" w14:textId="77777777" w:rsidR="00C316F1" w:rsidRPr="00C316F1" w:rsidRDefault="00C316F1" w:rsidP="00C316F1">
      <w:pPr>
        <w:spacing w:after="0"/>
        <w:jc w:val="both"/>
        <w:rPr>
          <w:rFonts w:ascii="Calibri Light" w:hAnsi="Calibri Light" w:cs="Calibri Light"/>
          <w:highlight w:val="yellow"/>
          <w:lang w:val="fr-FR"/>
        </w:rPr>
      </w:pPr>
    </w:p>
    <w:p w14:paraId="4221373C" w14:textId="28F88D62"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Ces négociations se sont déroulées lors de </w:t>
      </w:r>
      <w:r w:rsidR="00D9566F">
        <w:rPr>
          <w:rFonts w:ascii="Calibri Light" w:hAnsi="Calibri Light" w:cs="Calibri Light"/>
          <w:lang w:val="fr-FR"/>
        </w:rPr>
        <w:t>deux</w:t>
      </w:r>
      <w:r w:rsidRPr="00C316F1">
        <w:rPr>
          <w:rFonts w:ascii="Calibri Light" w:hAnsi="Calibri Light" w:cs="Calibri Light"/>
          <w:lang w:val="fr-FR"/>
        </w:rPr>
        <w:t xml:space="preserve"> réunions, qui ont eu lieu les :</w:t>
      </w:r>
    </w:p>
    <w:p w14:paraId="0F50D09E" w14:textId="75D0430A" w:rsidR="00C316F1" w:rsidRDefault="00D9566F" w:rsidP="00C316F1">
      <w:pPr>
        <w:numPr>
          <w:ilvl w:val="0"/>
          <w:numId w:val="10"/>
        </w:numPr>
        <w:spacing w:after="0" w:line="240" w:lineRule="auto"/>
        <w:jc w:val="both"/>
        <w:rPr>
          <w:rFonts w:ascii="Calibri Light" w:hAnsi="Calibri Light" w:cs="Calibri Light"/>
        </w:rPr>
      </w:pPr>
      <w:r>
        <w:rPr>
          <w:rFonts w:ascii="Calibri Light" w:hAnsi="Calibri Light" w:cs="Calibri Light"/>
        </w:rPr>
        <w:t>19</w:t>
      </w:r>
      <w:r w:rsidR="001511FE">
        <w:rPr>
          <w:rFonts w:ascii="Calibri Light" w:hAnsi="Calibri Light" w:cs="Calibri Light"/>
        </w:rPr>
        <w:t xml:space="preserve"> </w:t>
      </w:r>
      <w:proofErr w:type="spellStart"/>
      <w:r w:rsidR="001511FE">
        <w:rPr>
          <w:rFonts w:ascii="Calibri Light" w:hAnsi="Calibri Light" w:cs="Calibri Light"/>
        </w:rPr>
        <w:t>janvier</w:t>
      </w:r>
      <w:proofErr w:type="spellEnd"/>
      <w:r w:rsidR="001511FE">
        <w:rPr>
          <w:rFonts w:ascii="Calibri Light" w:hAnsi="Calibri Light" w:cs="Calibri Light"/>
        </w:rPr>
        <w:t xml:space="preserve"> 2026</w:t>
      </w:r>
      <w:r w:rsidR="00C316F1" w:rsidRPr="00CD6DBF">
        <w:rPr>
          <w:rFonts w:ascii="Calibri Light" w:hAnsi="Calibri Light" w:cs="Calibri Light"/>
        </w:rPr>
        <w:t>,</w:t>
      </w:r>
    </w:p>
    <w:p w14:paraId="3CFC1ACF" w14:textId="3CB8F441" w:rsidR="00C316F1" w:rsidRPr="00D9566F" w:rsidRDefault="00D9566F" w:rsidP="00D9566F">
      <w:pPr>
        <w:numPr>
          <w:ilvl w:val="0"/>
          <w:numId w:val="10"/>
        </w:numPr>
        <w:spacing w:after="0" w:line="240" w:lineRule="auto"/>
        <w:jc w:val="both"/>
        <w:rPr>
          <w:rFonts w:ascii="Calibri Light" w:hAnsi="Calibri Light" w:cs="Calibri Light"/>
        </w:rPr>
      </w:pPr>
      <w:r>
        <w:rPr>
          <w:rFonts w:ascii="Calibri Light" w:hAnsi="Calibri Light" w:cs="Calibri Light"/>
        </w:rPr>
        <w:t xml:space="preserve">18 </w:t>
      </w:r>
      <w:proofErr w:type="spellStart"/>
      <w:r>
        <w:rPr>
          <w:rFonts w:ascii="Calibri Light" w:hAnsi="Calibri Light" w:cs="Calibri Light"/>
        </w:rPr>
        <w:t>février</w:t>
      </w:r>
      <w:proofErr w:type="spellEnd"/>
      <w:r w:rsidR="001511FE">
        <w:rPr>
          <w:rFonts w:ascii="Calibri Light" w:hAnsi="Calibri Light" w:cs="Calibri Light"/>
        </w:rPr>
        <w:t xml:space="preserve"> 2026</w:t>
      </w:r>
      <w:r>
        <w:rPr>
          <w:rFonts w:ascii="Calibri Light" w:hAnsi="Calibri Light" w:cs="Calibri Light"/>
        </w:rPr>
        <w:t>.</w:t>
      </w:r>
    </w:p>
    <w:p w14:paraId="2E9D3B4F" w14:textId="77777777" w:rsidR="00C316F1" w:rsidRPr="0063443E" w:rsidRDefault="00C316F1" w:rsidP="00C316F1">
      <w:pPr>
        <w:spacing w:after="0" w:line="240" w:lineRule="auto"/>
        <w:ind w:left="720"/>
        <w:jc w:val="both"/>
        <w:rPr>
          <w:rFonts w:ascii="Calibri Light" w:hAnsi="Calibri Light" w:cs="Calibri Light"/>
          <w:highlight w:val="yellow"/>
        </w:rPr>
      </w:pPr>
    </w:p>
    <w:p w14:paraId="56B720B5" w14:textId="77777777" w:rsidR="00B46F5A" w:rsidRPr="00C316F1" w:rsidRDefault="00B46F5A" w:rsidP="00B46F5A">
      <w:pPr>
        <w:jc w:val="both"/>
        <w:rPr>
          <w:rFonts w:ascii="Calibri Light" w:hAnsi="Calibri Light" w:cs="Calibri Light"/>
          <w:lang w:val="fr-FR"/>
        </w:rPr>
      </w:pPr>
      <w:r w:rsidRPr="00C316F1">
        <w:rPr>
          <w:rFonts w:ascii="Calibri Light" w:hAnsi="Calibri Light" w:cs="Calibri Light"/>
          <w:lang w:val="fr-FR"/>
        </w:rPr>
        <w:t>Lors de la première réunion, la Direction a présenté des données chiffrées relatives aux effectifs, aux salaires de base moyens, tout en faisant état de la situation comparée et de leur évolution par statut, par niveau et échelon et par sexe.</w:t>
      </w:r>
    </w:p>
    <w:p w14:paraId="4A6EAA00" w14:textId="1DE66CD7" w:rsidR="00B46F5A" w:rsidRDefault="00B46F5A" w:rsidP="00B46F5A">
      <w:pPr>
        <w:jc w:val="both"/>
        <w:rPr>
          <w:rFonts w:ascii="Calibri Light" w:hAnsi="Calibri Light" w:cs="Calibri Light"/>
          <w:lang w:val="fr-FR"/>
        </w:rPr>
      </w:pPr>
      <w:r w:rsidRPr="00C316F1">
        <w:rPr>
          <w:rFonts w:ascii="Calibri Light" w:hAnsi="Calibri Light" w:cs="Calibri Light"/>
          <w:lang w:val="fr-FR"/>
        </w:rPr>
        <w:t>Ont également été présentés et commentés les résultats économiques 202</w:t>
      </w:r>
      <w:r>
        <w:rPr>
          <w:rFonts w:ascii="Calibri Light" w:hAnsi="Calibri Light" w:cs="Calibri Light"/>
          <w:lang w:val="fr-FR"/>
        </w:rPr>
        <w:t>5</w:t>
      </w:r>
      <w:r w:rsidRPr="00C316F1">
        <w:rPr>
          <w:rFonts w:ascii="Calibri Light" w:hAnsi="Calibri Light" w:cs="Calibri Light"/>
          <w:lang w:val="fr-FR"/>
        </w:rPr>
        <w:t xml:space="preserve"> </w:t>
      </w:r>
      <w:r w:rsidR="003773CE">
        <w:rPr>
          <w:rFonts w:ascii="Calibri Light" w:hAnsi="Calibri Light" w:cs="Calibri Light"/>
          <w:lang w:val="fr-FR"/>
        </w:rPr>
        <w:t>de la SNC LIONEST.</w:t>
      </w:r>
    </w:p>
    <w:p w14:paraId="2BEA2DE0" w14:textId="51EEC5F0" w:rsidR="003773CE" w:rsidRDefault="003773CE" w:rsidP="00B46F5A">
      <w:pPr>
        <w:jc w:val="both"/>
        <w:rPr>
          <w:rFonts w:ascii="Calibri Light" w:hAnsi="Calibri Light" w:cs="Calibri Light"/>
          <w:lang w:val="fr-FR"/>
        </w:rPr>
      </w:pPr>
    </w:p>
    <w:p w14:paraId="502C60AD" w14:textId="77777777" w:rsidR="003773CE" w:rsidRDefault="003773CE" w:rsidP="00B46F5A">
      <w:pPr>
        <w:jc w:val="both"/>
        <w:rPr>
          <w:rFonts w:ascii="Calibri Light" w:hAnsi="Calibri Light" w:cs="Calibri Light"/>
          <w:lang w:val="fr-FR"/>
        </w:rPr>
      </w:pPr>
    </w:p>
    <w:p w14:paraId="127CB192" w14:textId="77777777" w:rsidR="00B46F5A" w:rsidRDefault="00B46F5A" w:rsidP="00B46F5A">
      <w:pPr>
        <w:jc w:val="both"/>
        <w:rPr>
          <w:rFonts w:ascii="Calibri Light" w:hAnsi="Calibri Light" w:cs="Calibri Light"/>
          <w:lang w:val="fr-FR"/>
        </w:rPr>
      </w:pPr>
      <w:r>
        <w:rPr>
          <w:rFonts w:ascii="Calibri Light" w:hAnsi="Calibri Light" w:cs="Calibri Light"/>
          <w:lang w:val="fr-FR"/>
        </w:rPr>
        <w:t xml:space="preserve">Le début d’année a été marquée par le changement d’identité : </w:t>
      </w:r>
      <w:proofErr w:type="spellStart"/>
      <w:r>
        <w:rPr>
          <w:rFonts w:ascii="Calibri Light" w:hAnsi="Calibri Light" w:cs="Calibri Light"/>
          <w:lang w:val="fr-FR"/>
        </w:rPr>
        <w:t>Accorinvest</w:t>
      </w:r>
      <w:proofErr w:type="spellEnd"/>
      <w:r>
        <w:rPr>
          <w:rFonts w:ascii="Calibri Light" w:hAnsi="Calibri Light" w:cs="Calibri Light"/>
          <w:lang w:val="fr-FR"/>
        </w:rPr>
        <w:t xml:space="preserve"> est devenu ESSENDI. </w:t>
      </w:r>
      <w:r w:rsidRPr="00C5529D">
        <w:rPr>
          <w:rFonts w:ascii="Calibri Light" w:hAnsi="Calibri Light" w:cs="Calibri Light"/>
          <w:lang w:val="fr-FR"/>
        </w:rPr>
        <w:t>Cette transition va au-delà d’un simple changement de nom. Elle marque le début d’un nouveau chapitre, et la réaffirmation de notre modèle unique de propriétaire et d’exploitant hôtelier en Europe, tout en renforçant, notre engagement pour une croissance responsable et durable, fondée sur des valeurs fortes et une vision à long terme.</w:t>
      </w:r>
    </w:p>
    <w:p w14:paraId="54B4F346" w14:textId="77777777" w:rsidR="00B46F5A" w:rsidRPr="00D741C2" w:rsidRDefault="00B46F5A" w:rsidP="00B46F5A">
      <w:pPr>
        <w:jc w:val="both"/>
        <w:rPr>
          <w:rFonts w:ascii="Calibri Light" w:hAnsi="Calibri Light" w:cs="Calibri Light"/>
          <w:lang w:val="fr-FR"/>
        </w:rPr>
      </w:pPr>
      <w:r>
        <w:rPr>
          <w:rFonts w:ascii="Calibri Light" w:hAnsi="Calibri Light" w:cs="Calibri Light"/>
          <w:lang w:val="fr-FR"/>
        </w:rPr>
        <w:t>Sur le plan opérationnel, l’</w:t>
      </w:r>
      <w:r>
        <w:rPr>
          <w:lang w:val="fr-FR"/>
        </w:rPr>
        <w:t>a</w:t>
      </w:r>
      <w:r w:rsidRPr="00A73E8E">
        <w:rPr>
          <w:rFonts w:ascii="Calibri Light" w:hAnsi="Calibri Light" w:cs="Calibri Light"/>
          <w:lang w:val="fr-FR"/>
        </w:rPr>
        <w:t>nnée a démarré en ligne avec le budget, même si la saison estivale s’est révélée en deçà des attentes</w:t>
      </w:r>
      <w:r>
        <w:rPr>
          <w:rFonts w:ascii="Calibri Light" w:hAnsi="Calibri Light" w:cs="Calibri Light"/>
          <w:lang w:val="fr-FR"/>
        </w:rPr>
        <w:t>. A</w:t>
      </w:r>
      <w:r w:rsidRPr="00D741C2">
        <w:rPr>
          <w:rFonts w:ascii="Calibri Light" w:hAnsi="Calibri Light" w:cs="Calibri Light"/>
          <w:lang w:val="fr-FR"/>
        </w:rPr>
        <w:t xml:space="preserve"> fin novembre 2025, </w:t>
      </w:r>
      <w:r>
        <w:rPr>
          <w:rFonts w:ascii="Calibri Light" w:hAnsi="Calibri Light" w:cs="Calibri Light"/>
          <w:lang w:val="fr-FR"/>
        </w:rPr>
        <w:t>l’activité ne permet toutefois pas d’atteindre le budget</w:t>
      </w:r>
      <w:r w:rsidRPr="00D741C2">
        <w:rPr>
          <w:rFonts w:ascii="Calibri Light" w:hAnsi="Calibri Light" w:cs="Calibri Light"/>
          <w:lang w:val="fr-FR"/>
        </w:rPr>
        <w:t xml:space="preserve">. Elle est notamment </w:t>
      </w:r>
      <w:r>
        <w:rPr>
          <w:rFonts w:ascii="Calibri Light" w:hAnsi="Calibri Light" w:cs="Calibri Light"/>
          <w:lang w:val="fr-FR"/>
        </w:rPr>
        <w:t>pénalisée</w:t>
      </w:r>
      <w:r w:rsidRPr="00D741C2">
        <w:rPr>
          <w:rFonts w:ascii="Calibri Light" w:hAnsi="Calibri Light" w:cs="Calibri Light"/>
          <w:lang w:val="fr-FR"/>
        </w:rPr>
        <w:t xml:space="preserve"> par les performances du segment super-économique, de la périphérie parisienne et de la Province, à l’exception de la région PACA. </w:t>
      </w:r>
    </w:p>
    <w:p w14:paraId="3CE597FA" w14:textId="77777777" w:rsidR="00B46F5A" w:rsidRPr="00F44904" w:rsidRDefault="00B46F5A" w:rsidP="00B46F5A">
      <w:pPr>
        <w:jc w:val="both"/>
        <w:rPr>
          <w:rFonts w:ascii="Calibri Light" w:hAnsi="Calibri Light" w:cs="Calibri Light"/>
          <w:lang w:val="fr-FR"/>
        </w:rPr>
      </w:pPr>
      <w:r>
        <w:rPr>
          <w:rFonts w:ascii="Calibri Light" w:hAnsi="Calibri Light" w:cs="Calibri Light"/>
          <w:lang w:val="fr-FR"/>
        </w:rPr>
        <w:t xml:space="preserve">Ainsi, malgré un taux d’occupation stable par rapport à l’année 2024 soit 68%, le prix moyen de 111€ et le </w:t>
      </w:r>
      <w:proofErr w:type="spellStart"/>
      <w:r>
        <w:rPr>
          <w:rFonts w:ascii="Calibri Light" w:hAnsi="Calibri Light" w:cs="Calibri Light"/>
          <w:lang w:val="fr-FR"/>
        </w:rPr>
        <w:t>RevPar</w:t>
      </w:r>
      <w:proofErr w:type="spellEnd"/>
      <w:r>
        <w:rPr>
          <w:rFonts w:ascii="Calibri Light" w:hAnsi="Calibri Light" w:cs="Calibri Light"/>
          <w:lang w:val="fr-FR"/>
        </w:rPr>
        <w:t xml:space="preserve"> de 75€ reculent de trois points par rapport à l’an dernier. Aussi, l’EBITDA qui s’établit à 115,3 millions d’euros est en recul de 22 millions par rapport à l’année 2024. </w:t>
      </w:r>
    </w:p>
    <w:p w14:paraId="4F04199A" w14:textId="455F2A28" w:rsidR="00B46F5A" w:rsidRPr="00F44904" w:rsidRDefault="00B46F5A" w:rsidP="00B46F5A">
      <w:pPr>
        <w:autoSpaceDE w:val="0"/>
        <w:autoSpaceDN w:val="0"/>
        <w:adjustRightInd w:val="0"/>
        <w:jc w:val="both"/>
        <w:rPr>
          <w:rFonts w:ascii="Calibri Light" w:hAnsi="Calibri Light" w:cs="Calibri Light"/>
          <w:lang w:val="fr-FR"/>
        </w:rPr>
      </w:pPr>
      <w:r w:rsidRPr="00F44904">
        <w:rPr>
          <w:rFonts w:ascii="Calibri Light" w:hAnsi="Calibri Light" w:cs="Calibri Light"/>
          <w:lang w:val="fr-FR"/>
        </w:rPr>
        <w:t>Le constat est identique sur l</w:t>
      </w:r>
      <w:r>
        <w:rPr>
          <w:rFonts w:ascii="Calibri Light" w:hAnsi="Calibri Light" w:cs="Calibri Light"/>
          <w:lang w:val="fr-FR"/>
        </w:rPr>
        <w:t xml:space="preserve">a </w:t>
      </w:r>
      <w:r w:rsidR="00D9566F" w:rsidRPr="000958B7">
        <w:rPr>
          <w:rFonts w:ascii="Calibri Light" w:hAnsi="Calibri Light" w:cs="Calibri Light"/>
          <w:lang w:val="fr-FR"/>
        </w:rPr>
        <w:t>SNC LIONEST</w:t>
      </w:r>
      <w:r w:rsidRPr="000958B7">
        <w:rPr>
          <w:rFonts w:ascii="Calibri Light" w:hAnsi="Calibri Light" w:cs="Calibri Light"/>
          <w:lang w:val="fr-FR"/>
        </w:rPr>
        <w:t xml:space="preserve"> </w:t>
      </w:r>
      <w:r w:rsidRPr="00F44904">
        <w:rPr>
          <w:rFonts w:ascii="Calibri Light" w:hAnsi="Calibri Light" w:cs="Calibri Light"/>
          <w:lang w:val="fr-FR"/>
        </w:rPr>
        <w:t xml:space="preserve">avec les résultats suivants à fin </w:t>
      </w:r>
      <w:r w:rsidR="001246DF">
        <w:rPr>
          <w:rFonts w:ascii="Calibri Light" w:hAnsi="Calibri Light" w:cs="Calibri Light"/>
          <w:lang w:val="fr-FR"/>
        </w:rPr>
        <w:t xml:space="preserve">décembre </w:t>
      </w:r>
      <w:r w:rsidRPr="00F44904">
        <w:rPr>
          <w:rFonts w:ascii="Calibri Light" w:hAnsi="Calibri Light" w:cs="Calibri Light"/>
          <w:lang w:val="fr-FR"/>
        </w:rPr>
        <w:t>2025 :</w:t>
      </w:r>
    </w:p>
    <w:p w14:paraId="1095FF58" w14:textId="70926F22" w:rsidR="000958B7" w:rsidRDefault="000958B7" w:rsidP="000958B7">
      <w:pPr>
        <w:numPr>
          <w:ilvl w:val="0"/>
          <w:numId w:val="15"/>
        </w:numPr>
        <w:spacing w:after="0" w:line="240" w:lineRule="auto"/>
        <w:rPr>
          <w:rFonts w:ascii="Aptos" w:eastAsia="Times New Roman" w:hAnsi="Aptos"/>
        </w:rPr>
      </w:pPr>
      <w:r>
        <w:rPr>
          <w:rFonts w:ascii="Aptos" w:eastAsia="Times New Roman" w:hAnsi="Aptos"/>
        </w:rPr>
        <w:t>TO de 54.2 %;</w:t>
      </w:r>
    </w:p>
    <w:p w14:paraId="6571920E" w14:textId="77777777" w:rsidR="000958B7" w:rsidRDefault="000958B7" w:rsidP="000958B7">
      <w:pPr>
        <w:numPr>
          <w:ilvl w:val="0"/>
          <w:numId w:val="15"/>
        </w:numPr>
        <w:spacing w:after="0" w:line="240" w:lineRule="auto"/>
        <w:rPr>
          <w:rFonts w:ascii="Aptos" w:eastAsia="Times New Roman" w:hAnsi="Aptos"/>
        </w:rPr>
      </w:pPr>
      <w:r>
        <w:rPr>
          <w:rFonts w:ascii="Aptos" w:eastAsia="Times New Roman" w:hAnsi="Aptos"/>
        </w:rPr>
        <w:t>PM de 316,04 euros (HT)</w:t>
      </w:r>
    </w:p>
    <w:p w14:paraId="50FD210A" w14:textId="77777777" w:rsidR="000958B7" w:rsidRDefault="000958B7" w:rsidP="000958B7">
      <w:pPr>
        <w:numPr>
          <w:ilvl w:val="0"/>
          <w:numId w:val="15"/>
        </w:numPr>
        <w:spacing w:after="0" w:line="240" w:lineRule="auto"/>
        <w:rPr>
          <w:rFonts w:ascii="Aptos" w:eastAsia="Times New Roman" w:hAnsi="Aptos"/>
        </w:rPr>
      </w:pPr>
      <w:proofErr w:type="spellStart"/>
      <w:r>
        <w:rPr>
          <w:rFonts w:ascii="Aptos" w:eastAsia="Times New Roman" w:hAnsi="Aptos"/>
        </w:rPr>
        <w:t>RevPar</w:t>
      </w:r>
      <w:proofErr w:type="spellEnd"/>
      <w:r>
        <w:rPr>
          <w:rFonts w:ascii="Aptos" w:eastAsia="Times New Roman" w:hAnsi="Aptos"/>
        </w:rPr>
        <w:t xml:space="preserve"> de 171, 50 euros (HT)</w:t>
      </w:r>
    </w:p>
    <w:p w14:paraId="19E96370" w14:textId="77777777" w:rsidR="000958B7" w:rsidRDefault="000958B7" w:rsidP="000958B7">
      <w:pPr>
        <w:numPr>
          <w:ilvl w:val="0"/>
          <w:numId w:val="15"/>
        </w:numPr>
        <w:spacing w:after="0" w:line="240" w:lineRule="auto"/>
        <w:rPr>
          <w:rFonts w:ascii="Aptos" w:eastAsia="Times New Roman" w:hAnsi="Aptos"/>
        </w:rPr>
      </w:pPr>
      <w:r>
        <w:rPr>
          <w:rFonts w:ascii="Aptos" w:eastAsia="Times New Roman" w:hAnsi="Aptos"/>
        </w:rPr>
        <w:t xml:space="preserve">EBITDA de -11 K€. </w:t>
      </w:r>
    </w:p>
    <w:p w14:paraId="01E1802A" w14:textId="77777777" w:rsidR="00B46F5A" w:rsidRPr="00980A30" w:rsidRDefault="00B46F5A" w:rsidP="00B46F5A">
      <w:pPr>
        <w:pStyle w:val="NormalWeb"/>
        <w:jc w:val="both"/>
        <w:rPr>
          <w:rFonts w:ascii="Calibri Light" w:hAnsi="Calibri Light" w:cs="Calibri Light"/>
          <w:color w:val="auto"/>
          <w:highlight w:val="yellow"/>
          <w:lang w:val="fr-FR" w:eastAsia="en-US"/>
        </w:rPr>
      </w:pPr>
    </w:p>
    <w:p w14:paraId="42FE7644" w14:textId="77777777" w:rsidR="00B46F5A" w:rsidRPr="00337F10" w:rsidRDefault="00B46F5A" w:rsidP="00B46F5A">
      <w:pPr>
        <w:pStyle w:val="NormalWeb"/>
        <w:jc w:val="both"/>
        <w:rPr>
          <w:rFonts w:ascii="Calibri Light" w:hAnsi="Calibri Light" w:cs="Calibri Light"/>
          <w:color w:val="auto"/>
          <w:lang w:val="fr-FR" w:eastAsia="en-US"/>
        </w:rPr>
      </w:pPr>
      <w:r w:rsidRPr="00337F10">
        <w:rPr>
          <w:rFonts w:ascii="Calibri Light" w:hAnsi="Calibri Light" w:cs="Calibri Light"/>
          <w:color w:val="auto"/>
          <w:lang w:val="fr-FR" w:eastAsia="en-US"/>
        </w:rPr>
        <w:t xml:space="preserve">Malgré des chiffres décevants, la Direction ainsi que les partenaires sociaux ont souhaité augmenter significativement le pouvoir d’achat des salariés. </w:t>
      </w:r>
    </w:p>
    <w:p w14:paraId="370BF296" w14:textId="77777777" w:rsidR="00B46F5A" w:rsidRPr="00980A30" w:rsidRDefault="00B46F5A" w:rsidP="00B46F5A">
      <w:pPr>
        <w:pStyle w:val="NormalWeb"/>
        <w:jc w:val="both"/>
        <w:rPr>
          <w:rFonts w:ascii="Calibri Light" w:hAnsi="Calibri Light" w:cs="Calibri Light"/>
          <w:color w:val="auto"/>
          <w:highlight w:val="yellow"/>
          <w:lang w:val="fr-FR" w:eastAsia="en-US"/>
        </w:rPr>
      </w:pPr>
    </w:p>
    <w:p w14:paraId="606633D7" w14:textId="44CC79B4" w:rsidR="00B46F5A" w:rsidRPr="00B3352A" w:rsidRDefault="00EC05C2" w:rsidP="00B46F5A">
      <w:pPr>
        <w:spacing w:after="0"/>
        <w:jc w:val="both"/>
        <w:rPr>
          <w:rFonts w:ascii="Calibri Light" w:hAnsi="Calibri Light" w:cs="Calibri Light"/>
          <w:lang w:val="fr-FR"/>
        </w:rPr>
      </w:pPr>
      <w:r>
        <w:rPr>
          <w:rFonts w:ascii="Calibri Light" w:hAnsi="Calibri Light" w:cs="Calibri Light"/>
          <w:lang w:val="fr-FR"/>
        </w:rPr>
        <w:t>Lors de cette première</w:t>
      </w:r>
      <w:r w:rsidR="00B46F5A" w:rsidRPr="00B3352A">
        <w:rPr>
          <w:rFonts w:ascii="Calibri Light" w:hAnsi="Calibri Light" w:cs="Calibri Light"/>
          <w:lang w:val="fr-FR"/>
        </w:rPr>
        <w:t xml:space="preserve"> réunion, la Direction a recueilli les observations et revendications des organisations syndicales. Celles-ci sont jointes en annexe.</w:t>
      </w:r>
    </w:p>
    <w:p w14:paraId="4BDFA6A8" w14:textId="77777777" w:rsidR="00B46F5A" w:rsidRPr="00B3352A" w:rsidRDefault="00B46F5A" w:rsidP="00B46F5A">
      <w:pPr>
        <w:spacing w:after="0"/>
        <w:jc w:val="both"/>
        <w:rPr>
          <w:rFonts w:ascii="Calibri Light" w:hAnsi="Calibri Light" w:cs="Calibri Light"/>
          <w:lang w:val="fr-FR"/>
        </w:rPr>
      </w:pPr>
    </w:p>
    <w:p w14:paraId="5E0955EB" w14:textId="77777777" w:rsidR="00B46F5A" w:rsidRPr="00B3352A" w:rsidRDefault="00B46F5A" w:rsidP="00B46F5A">
      <w:pPr>
        <w:spacing w:after="0"/>
        <w:jc w:val="both"/>
        <w:rPr>
          <w:rFonts w:ascii="Calibri Light" w:hAnsi="Calibri Light" w:cs="Calibri Light"/>
          <w:lang w:val="fr-FR"/>
        </w:rPr>
      </w:pPr>
      <w:r w:rsidRPr="00B3352A">
        <w:rPr>
          <w:rFonts w:ascii="Calibri Light" w:hAnsi="Calibri Light" w:cs="Calibri Light"/>
          <w:lang w:val="fr-FR"/>
        </w:rPr>
        <w:t>Les échanges ont porté sur plusieurs questions liées aux conditions de travail et à l'organisation du travail d’une manière générale.</w:t>
      </w:r>
      <w:r w:rsidRPr="00B3352A" w:rsidDel="00A957F4">
        <w:rPr>
          <w:rFonts w:ascii="Calibri Light" w:hAnsi="Calibri Light" w:cs="Calibri Light"/>
          <w:lang w:val="fr-FR"/>
        </w:rPr>
        <w:t xml:space="preserve"> </w:t>
      </w:r>
    </w:p>
    <w:p w14:paraId="2731FEE0" w14:textId="77777777" w:rsidR="00B46F5A" w:rsidRPr="00B3352A" w:rsidRDefault="00B46F5A" w:rsidP="00B46F5A">
      <w:pPr>
        <w:spacing w:after="0"/>
        <w:jc w:val="both"/>
        <w:rPr>
          <w:rFonts w:ascii="Calibri Light" w:hAnsi="Calibri Light" w:cs="Calibri Light"/>
          <w:lang w:val="fr-FR"/>
        </w:rPr>
      </w:pPr>
    </w:p>
    <w:p w14:paraId="440B9D6F" w14:textId="34EE97CB" w:rsidR="00B46F5A" w:rsidRPr="00B3352A" w:rsidRDefault="00EC05C2" w:rsidP="00B46F5A">
      <w:pPr>
        <w:jc w:val="both"/>
        <w:rPr>
          <w:rFonts w:ascii="Calibri Light" w:hAnsi="Calibri Light" w:cs="Calibri Light"/>
          <w:lang w:val="fr-FR"/>
        </w:rPr>
      </w:pPr>
      <w:r>
        <w:rPr>
          <w:rFonts w:ascii="Calibri Light" w:hAnsi="Calibri Light" w:cs="Calibri Light"/>
          <w:lang w:val="fr-FR"/>
        </w:rPr>
        <w:t>Lors</w:t>
      </w:r>
      <w:r w:rsidR="00B46F5A" w:rsidRPr="00B3352A">
        <w:rPr>
          <w:rFonts w:ascii="Calibri Light" w:hAnsi="Calibri Light" w:cs="Calibri Light"/>
          <w:lang w:val="fr-FR"/>
        </w:rPr>
        <w:t xml:space="preserve"> de la </w:t>
      </w:r>
      <w:r>
        <w:rPr>
          <w:rFonts w:ascii="Calibri Light" w:hAnsi="Calibri Light" w:cs="Calibri Light"/>
          <w:lang w:val="fr-FR"/>
        </w:rPr>
        <w:t>deuxième réunion</w:t>
      </w:r>
      <w:r w:rsidR="00B46F5A" w:rsidRPr="00B3352A">
        <w:rPr>
          <w:rFonts w:ascii="Calibri Light" w:hAnsi="Calibri Light" w:cs="Calibri Light"/>
          <w:lang w:val="fr-FR"/>
        </w:rPr>
        <w:t>, les propositions des partenaires sociaux ont donné lieu à débats, échanges et négociations notamment sur les taux d’augmentation des salaires de base.</w:t>
      </w:r>
    </w:p>
    <w:p w14:paraId="0CA37ECC" w14:textId="77777777" w:rsidR="00B46F5A" w:rsidRPr="00C316F1" w:rsidRDefault="00B46F5A" w:rsidP="00B46F5A">
      <w:pPr>
        <w:jc w:val="both"/>
        <w:rPr>
          <w:rFonts w:ascii="Calibri Light" w:hAnsi="Calibri Light" w:cs="Calibri Light"/>
          <w:lang w:val="fr-FR"/>
        </w:rPr>
      </w:pPr>
      <w:r w:rsidRPr="00B3352A">
        <w:rPr>
          <w:rFonts w:ascii="Calibri Light" w:hAnsi="Calibri Light" w:cs="Calibri Light"/>
          <w:lang w:val="fr-FR"/>
        </w:rPr>
        <w:t>Ainsi cette négociation annuelle s’inscrit dans la volonté de trouver un équilibre entre cette nécessaire compétitivité pour l’entreprise et la forte motivation et implication des collaborateurs, indispensables à la réussite de l’entreprise.</w:t>
      </w:r>
    </w:p>
    <w:p w14:paraId="774418EB" w14:textId="77777777" w:rsidR="00B46F5A" w:rsidRPr="00C316F1" w:rsidRDefault="00B46F5A" w:rsidP="00B46F5A">
      <w:pPr>
        <w:jc w:val="both"/>
        <w:rPr>
          <w:rFonts w:ascii="Calibri Light" w:hAnsi="Calibri Light" w:cs="Calibri Light"/>
          <w:lang w:val="fr-FR"/>
        </w:rPr>
      </w:pPr>
      <w:r w:rsidRPr="00C316F1">
        <w:rPr>
          <w:rFonts w:ascii="Calibri Light" w:hAnsi="Calibri Light" w:cs="Calibri Light"/>
          <w:lang w:val="fr-FR"/>
        </w:rPr>
        <w:t>Suite à ces discussions, il a été conclu ce qui suit :</w:t>
      </w:r>
    </w:p>
    <w:p w14:paraId="5A8E464C" w14:textId="77777777" w:rsidR="00C316F1" w:rsidRDefault="00C316F1" w:rsidP="00C316F1">
      <w:pPr>
        <w:jc w:val="both"/>
        <w:rPr>
          <w:rFonts w:ascii="Calibri Light" w:hAnsi="Calibri Light" w:cs="Calibri Light"/>
          <w:lang w:val="fr-FR"/>
        </w:rPr>
      </w:pPr>
    </w:p>
    <w:p w14:paraId="22355A38" w14:textId="77777777" w:rsidR="00091FB6" w:rsidRDefault="00091FB6" w:rsidP="00C316F1">
      <w:pPr>
        <w:jc w:val="both"/>
        <w:rPr>
          <w:rFonts w:ascii="Calibri Light" w:hAnsi="Calibri Light" w:cs="Calibri Light"/>
          <w:lang w:val="fr-FR"/>
        </w:rPr>
      </w:pPr>
    </w:p>
    <w:p w14:paraId="7C1066DE" w14:textId="77777777" w:rsidR="00091FB6" w:rsidRPr="00C316F1" w:rsidRDefault="00091FB6" w:rsidP="00C316F1">
      <w:pPr>
        <w:jc w:val="both"/>
        <w:rPr>
          <w:rFonts w:ascii="Calibri Light" w:hAnsi="Calibri Light" w:cs="Calibri Light"/>
          <w:lang w:val="fr-FR"/>
        </w:rPr>
      </w:pPr>
    </w:p>
    <w:p w14:paraId="1F2BCAB2" w14:textId="77777777" w:rsidR="00C316F1" w:rsidRPr="00C316F1" w:rsidRDefault="00C316F1" w:rsidP="00C316F1">
      <w:pPr>
        <w:jc w:val="both"/>
        <w:rPr>
          <w:rFonts w:ascii="Calibri Light" w:hAnsi="Calibri Light" w:cs="Calibri Light"/>
          <w:lang w:val="fr-FR"/>
        </w:rPr>
      </w:pPr>
      <w:r w:rsidRPr="007D2449">
        <w:rPr>
          <w:rFonts w:ascii="Calibri Light" w:hAnsi="Calibri Light" w:cs="Calibri Light"/>
          <w:noProof/>
          <w:lang w:eastAsia="fr-FR"/>
        </w:rPr>
        <mc:AlternateContent>
          <mc:Choice Requires="wps">
            <w:drawing>
              <wp:anchor distT="0" distB="0" distL="114300" distR="114300" simplePos="0" relativeHeight="251662336" behindDoc="0" locked="0" layoutInCell="1" allowOverlap="1" wp14:anchorId="40A99C12" wp14:editId="45D53C0D">
                <wp:simplePos x="0" y="0"/>
                <wp:positionH relativeFrom="column">
                  <wp:posOffset>-1298</wp:posOffset>
                </wp:positionH>
                <wp:positionV relativeFrom="paragraph">
                  <wp:posOffset>60656</wp:posOffset>
                </wp:positionV>
                <wp:extent cx="5920740" cy="228600"/>
                <wp:effectExtent l="0" t="0" r="22860" b="19050"/>
                <wp:wrapNone/>
                <wp:docPr id="8" name="Rectangle 8"/>
                <wp:cNvGraphicFramePr/>
                <a:graphic xmlns:a="http://schemas.openxmlformats.org/drawingml/2006/main">
                  <a:graphicData uri="http://schemas.microsoft.com/office/word/2010/wordprocessingShape">
                    <wps:wsp>
                      <wps:cNvSpPr/>
                      <wps:spPr>
                        <a:xfrm>
                          <a:off x="0" y="0"/>
                          <a:ext cx="5920740" cy="228600"/>
                        </a:xfrm>
                        <a:prstGeom prst="rect">
                          <a:avLst/>
                        </a:prstGeom>
                        <a:solidFill>
                          <a:schemeClr val="bg1">
                            <a:lumMod val="95000"/>
                          </a:schemeClr>
                        </a:solidFill>
                        <a:ln w="3175" cap="flat" cmpd="sng" algn="ctr">
                          <a:solidFill>
                            <a:sysClr val="windowText" lastClr="000000"/>
                          </a:solidFill>
                          <a:prstDash val="solid"/>
                        </a:ln>
                        <a:effectLst/>
                      </wps:spPr>
                      <wps:txbx>
                        <w:txbxContent>
                          <w:p w14:paraId="19258DF3" w14:textId="77777777" w:rsidR="00C316F1" w:rsidRDefault="00C316F1" w:rsidP="00C316F1">
                            <w:pPr>
                              <w:jc w:val="both"/>
                            </w:pPr>
                            <w:r>
                              <w:t>PERIMETRE D’APPLICATION</w:t>
                            </w:r>
                          </w:p>
                          <w:p w14:paraId="50C35D32" w14:textId="77777777" w:rsidR="00C316F1" w:rsidRDefault="00C316F1" w:rsidP="00C316F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A99C12" id="Rectangle 8" o:spid="_x0000_s1027" style="position:absolute;left:0;text-align:left;margin-left:-.1pt;margin-top:4.8pt;width:466.2pt;height:18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" fillcolor="#f2f2f2 [3052]" strokecolor="windowText" strokeweight=".25pt">
                <v:textbox>
                  <w:txbxContent>
                    <w:p w14:paraId="19258DF3" w14:textId="77777777" w:rsidR="00C316F1" w:rsidRDefault="00C316F1" w:rsidP="00C316F1">
                      <w:pPr>
                        <w:jc w:val="both"/>
                      </w:pPr>
                      <w:r>
                        <w:t>PERIMETRE D’APPLICATION</w:t>
                      </w:r>
                    </w:p>
                    <w:p w14:paraId="50C35D32" w14:textId="77777777" w:rsidR="00C316F1" w:rsidRDefault="00C316F1" w:rsidP="00C316F1">
                      <w:pPr>
                        <w:jc w:val="center"/>
                      </w:pPr>
                    </w:p>
                  </w:txbxContent>
                </v:textbox>
              </v:rect>
            </w:pict>
          </mc:Fallback>
        </mc:AlternateContent>
      </w:r>
    </w:p>
    <w:p w14:paraId="6E0BD685" w14:textId="77777777" w:rsidR="00C316F1" w:rsidRPr="00C316F1" w:rsidRDefault="00C316F1" w:rsidP="00C316F1">
      <w:pPr>
        <w:jc w:val="both"/>
        <w:rPr>
          <w:rFonts w:ascii="Calibri Light" w:hAnsi="Calibri Light" w:cs="Calibri Light"/>
          <w:lang w:val="fr-FR"/>
        </w:rPr>
      </w:pPr>
    </w:p>
    <w:p w14:paraId="2311118D" w14:textId="50FCE512" w:rsidR="00C316F1" w:rsidRPr="00C316F1" w:rsidRDefault="00C316F1" w:rsidP="00796C00">
      <w:pPr>
        <w:jc w:val="both"/>
        <w:rPr>
          <w:rFonts w:ascii="Calibri Light" w:hAnsi="Calibri Light" w:cs="Calibri Light"/>
          <w:lang w:val="fr-FR"/>
        </w:rPr>
      </w:pPr>
      <w:r w:rsidRPr="00C316F1">
        <w:rPr>
          <w:rFonts w:ascii="Calibri Light" w:hAnsi="Calibri Light" w:cs="Calibri Light"/>
          <w:lang w:val="fr-FR"/>
        </w:rPr>
        <w:t xml:space="preserve">Le présent accord s’applique au personnel </w:t>
      </w:r>
      <w:r w:rsidR="00182F5F">
        <w:rPr>
          <w:rFonts w:ascii="Calibri Light" w:hAnsi="Calibri Light" w:cs="Calibri Light"/>
          <w:color w:val="000000" w:themeColor="text1"/>
          <w:lang w:val="fr-FR"/>
        </w:rPr>
        <w:t xml:space="preserve">de la </w:t>
      </w:r>
      <w:r w:rsidR="00EC05C2">
        <w:rPr>
          <w:rFonts w:ascii="Calibri Light" w:hAnsi="Calibri Light" w:cs="Calibri Light"/>
          <w:color w:val="000000" w:themeColor="text1"/>
          <w:lang w:val="fr-FR"/>
        </w:rPr>
        <w:t xml:space="preserve">SNC </w:t>
      </w:r>
      <w:r w:rsidR="000958B7">
        <w:rPr>
          <w:rFonts w:ascii="Calibri Light" w:hAnsi="Calibri Light" w:cs="Calibri Light"/>
          <w:color w:val="000000" w:themeColor="text1"/>
          <w:lang w:val="fr-FR"/>
        </w:rPr>
        <w:t xml:space="preserve">LIONEST </w:t>
      </w:r>
      <w:r w:rsidR="000958B7" w:rsidRPr="00C316F1">
        <w:rPr>
          <w:rFonts w:ascii="Calibri Light" w:hAnsi="Calibri Light" w:cs="Calibri Light"/>
          <w:color w:val="000000" w:themeColor="text1"/>
          <w:lang w:val="fr-FR"/>
        </w:rPr>
        <w:t>à</w:t>
      </w:r>
      <w:r w:rsidRPr="00C316F1">
        <w:rPr>
          <w:rFonts w:ascii="Calibri Light" w:hAnsi="Calibri Light" w:cs="Calibri Light"/>
          <w:lang w:val="fr-FR"/>
        </w:rPr>
        <w:t xml:space="preserve"> la date de la signature</w:t>
      </w:r>
      <w:r w:rsidR="0061374A">
        <w:rPr>
          <w:rFonts w:ascii="Calibri Light" w:hAnsi="Calibri Light" w:cs="Calibri Light"/>
          <w:lang w:val="fr-FR"/>
        </w:rPr>
        <w:t xml:space="preserve">. </w:t>
      </w:r>
    </w:p>
    <w:p w14:paraId="60DB1D32" w14:textId="77777777" w:rsidR="00C316F1" w:rsidRPr="00C316F1" w:rsidRDefault="00C316F1" w:rsidP="00C316F1">
      <w:pPr>
        <w:jc w:val="both"/>
        <w:rPr>
          <w:rFonts w:ascii="Calibri Light" w:hAnsi="Calibri Light" w:cs="Calibri Light"/>
          <w:lang w:val="fr-FR"/>
        </w:rPr>
      </w:pPr>
      <w:r w:rsidRPr="007D2449">
        <w:rPr>
          <w:rFonts w:ascii="Calibri Light" w:hAnsi="Calibri Light" w:cs="Calibri Light"/>
          <w:noProof/>
          <w:lang w:eastAsia="fr-FR"/>
        </w:rPr>
        <mc:AlternateContent>
          <mc:Choice Requires="wps">
            <w:drawing>
              <wp:anchor distT="0" distB="0" distL="114300" distR="114300" simplePos="0" relativeHeight="251664384" behindDoc="0" locked="0" layoutInCell="1" allowOverlap="1" wp14:anchorId="206D8C93" wp14:editId="25B6B2AE">
                <wp:simplePos x="0" y="0"/>
                <wp:positionH relativeFrom="margin">
                  <wp:align>left</wp:align>
                </wp:positionH>
                <wp:positionV relativeFrom="paragraph">
                  <wp:posOffset>147319</wp:posOffset>
                </wp:positionV>
                <wp:extent cx="5920740" cy="245533"/>
                <wp:effectExtent l="0" t="0" r="22860" b="21590"/>
                <wp:wrapNone/>
                <wp:docPr id="19" name="Rectangle 19"/>
                <wp:cNvGraphicFramePr/>
                <a:graphic xmlns:a="http://schemas.openxmlformats.org/drawingml/2006/main">
                  <a:graphicData uri="http://schemas.microsoft.com/office/word/2010/wordprocessingShape">
                    <wps:wsp>
                      <wps:cNvSpPr/>
                      <wps:spPr>
                        <a:xfrm>
                          <a:off x="0" y="0"/>
                          <a:ext cx="5920740" cy="245533"/>
                        </a:xfrm>
                        <a:prstGeom prst="rect">
                          <a:avLst/>
                        </a:prstGeom>
                        <a:solidFill>
                          <a:schemeClr val="bg1">
                            <a:lumMod val="95000"/>
                          </a:schemeClr>
                        </a:solidFill>
                        <a:ln w="3175" cap="flat" cmpd="sng" algn="ctr">
                          <a:solidFill>
                            <a:sysClr val="windowText" lastClr="000000"/>
                          </a:solidFill>
                          <a:prstDash val="solid"/>
                        </a:ln>
                        <a:effectLst/>
                      </wps:spPr>
                      <wps:txbx>
                        <w:txbxContent>
                          <w:p w14:paraId="00E6BA03" w14:textId="77777777" w:rsidR="00C316F1" w:rsidRPr="00E97FD3" w:rsidRDefault="00C316F1" w:rsidP="00C316F1">
                            <w:pPr>
                              <w:jc w:val="both"/>
                              <w:rPr>
                                <w:color w:val="000000" w:themeColor="text1"/>
                              </w:rPr>
                            </w:pPr>
                            <w:r w:rsidRPr="00E97FD3">
                              <w:rPr>
                                <w:color w:val="000000" w:themeColor="text1"/>
                              </w:rPr>
                              <w:t xml:space="preserve">MESURES </w:t>
                            </w:r>
                            <w:r>
                              <w:rPr>
                                <w:color w:val="000000" w:themeColor="text1"/>
                              </w:rPr>
                              <w:t>NEGOCIEES</w:t>
                            </w:r>
                          </w:p>
                          <w:p w14:paraId="2E7AA6E2" w14:textId="77777777" w:rsidR="00C316F1" w:rsidRDefault="00C316F1" w:rsidP="00C316F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6D8C93" id="Rectangle 19" o:spid="_x0000_s1028" style="position:absolute;left:0;text-align:left;margin-left:0;margin-top:11.6pt;width:466.2pt;height:19.35pt;z-index:25166438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" fillcolor="#f2f2f2 [3052]" strokecolor="windowText" strokeweight=".25pt">
                <v:textbox>
                  <w:txbxContent>
                    <w:p w14:paraId="00E6BA03" w14:textId="77777777" w:rsidR="00C316F1" w:rsidRPr="00E97FD3" w:rsidRDefault="00C316F1" w:rsidP="00C316F1">
                      <w:pPr>
                        <w:jc w:val="both"/>
                        <w:rPr>
                          <w:color w:val="000000" w:themeColor="text1"/>
                        </w:rPr>
                      </w:pPr>
                      <w:r w:rsidRPr="00E97FD3">
                        <w:rPr>
                          <w:color w:val="000000" w:themeColor="text1"/>
                        </w:rPr>
                        <w:t xml:space="preserve">MESURES </w:t>
                      </w:r>
                      <w:r>
                        <w:rPr>
                          <w:color w:val="000000" w:themeColor="text1"/>
                        </w:rPr>
                        <w:t>NEGOCIEES</w:t>
                      </w:r>
                    </w:p>
                    <w:p w14:paraId="2E7AA6E2" w14:textId="77777777" w:rsidR="00C316F1" w:rsidRDefault="00C316F1" w:rsidP="00C316F1">
                      <w:pPr>
                        <w:jc w:val="center"/>
                      </w:pPr>
                    </w:p>
                  </w:txbxContent>
                </v:textbox>
                <w10:wrap anchorx="margin"/>
              </v:rect>
            </w:pict>
          </mc:Fallback>
        </mc:AlternateContent>
      </w:r>
    </w:p>
    <w:p w14:paraId="50FBF23C" w14:textId="77777777" w:rsidR="00C316F1" w:rsidRPr="00C316F1" w:rsidRDefault="00C316F1" w:rsidP="00C316F1">
      <w:pPr>
        <w:spacing w:after="0"/>
        <w:jc w:val="both"/>
        <w:rPr>
          <w:rFonts w:ascii="Calibri Light" w:hAnsi="Calibri Light" w:cs="Calibri Light"/>
          <w:lang w:val="fr-FR"/>
        </w:rPr>
      </w:pPr>
    </w:p>
    <w:p w14:paraId="6C88D74A" w14:textId="77777777" w:rsidR="00C316F1" w:rsidRPr="00C316F1" w:rsidRDefault="00C316F1" w:rsidP="00C316F1">
      <w:pPr>
        <w:pStyle w:val="Titre1"/>
        <w:rPr>
          <w:rFonts w:ascii="Calibri Light" w:hAnsi="Calibri Light" w:cs="Calibri Light"/>
          <w:b w:val="0"/>
          <w:sz w:val="22"/>
          <w:szCs w:val="22"/>
          <w:u w:val="single"/>
          <w:lang w:val="fr-FR"/>
        </w:rPr>
      </w:pPr>
      <w:r w:rsidRPr="00C316F1">
        <w:rPr>
          <w:rFonts w:ascii="Calibri Light" w:hAnsi="Calibri Light" w:cs="Calibri Light"/>
          <w:sz w:val="22"/>
          <w:szCs w:val="22"/>
          <w:u w:val="single"/>
          <w:lang w:val="fr-FR"/>
        </w:rPr>
        <w:t>I – LES AUGMENTATIONS DE SALAIRES</w:t>
      </w:r>
    </w:p>
    <w:p w14:paraId="58B81683" w14:textId="77777777" w:rsidR="00C316F1" w:rsidRPr="00C316F1" w:rsidRDefault="00C316F1" w:rsidP="00C316F1">
      <w:pPr>
        <w:spacing w:after="0"/>
        <w:jc w:val="both"/>
        <w:rPr>
          <w:rFonts w:ascii="Calibri Light" w:hAnsi="Calibri Light" w:cs="Calibri Light"/>
          <w:color w:val="000000" w:themeColor="text1"/>
          <w:lang w:val="fr-FR"/>
        </w:rPr>
      </w:pPr>
    </w:p>
    <w:p w14:paraId="29447755" w14:textId="77777777" w:rsidR="00C316F1" w:rsidRPr="00C316F1" w:rsidRDefault="00C316F1" w:rsidP="00C316F1">
      <w:pPr>
        <w:jc w:val="both"/>
        <w:rPr>
          <w:rFonts w:ascii="Calibri Light" w:hAnsi="Calibri Light" w:cs="Calibri Light"/>
          <w:b/>
          <w:color w:val="000000" w:themeColor="text1"/>
          <w:lang w:val="fr-FR"/>
        </w:rPr>
      </w:pPr>
      <w:r w:rsidRPr="00C316F1">
        <w:rPr>
          <w:rFonts w:ascii="Calibri Light" w:hAnsi="Calibri Light" w:cs="Calibri Light"/>
          <w:b/>
          <w:color w:val="000000" w:themeColor="text1"/>
          <w:lang w:val="fr-FR"/>
        </w:rPr>
        <w:t>Article 1 – Condition d’ancienneté</w:t>
      </w:r>
    </w:p>
    <w:p w14:paraId="42A2C641" w14:textId="60793117" w:rsidR="00C316F1" w:rsidRPr="00C316F1" w:rsidRDefault="00C316F1" w:rsidP="00C316F1">
      <w:pPr>
        <w:tabs>
          <w:tab w:val="left" w:pos="567"/>
        </w:tabs>
        <w:jc w:val="both"/>
        <w:rPr>
          <w:rFonts w:ascii="Calibri Light" w:hAnsi="Calibri Light" w:cs="Calibri Light"/>
          <w:b/>
          <w:bCs/>
          <w:lang w:val="fr-FR"/>
        </w:rPr>
      </w:pPr>
      <w:r w:rsidRPr="00C316F1">
        <w:rPr>
          <w:rFonts w:ascii="Calibri Light" w:hAnsi="Calibri Light" w:cs="Calibri Light"/>
          <w:lang w:val="fr-FR"/>
        </w:rPr>
        <w:t>Sont concernés tous les collaborateurs, rémunérés selon une paie au fixe ou dont une partie du salaire est au fixe, à temps plein ou temps partiel, présents au 1</w:t>
      </w:r>
      <w:r w:rsidRPr="00C316F1">
        <w:rPr>
          <w:rFonts w:ascii="Calibri Light" w:hAnsi="Calibri Light" w:cs="Calibri Light"/>
          <w:vertAlign w:val="superscript"/>
          <w:lang w:val="fr-FR"/>
        </w:rPr>
        <w:t>er</w:t>
      </w:r>
      <w:r w:rsidRPr="00C316F1">
        <w:rPr>
          <w:rFonts w:ascii="Calibri Light" w:hAnsi="Calibri Light" w:cs="Calibri Light"/>
          <w:lang w:val="fr-FR"/>
        </w:rPr>
        <w:t xml:space="preserve"> janvier 202</w:t>
      </w:r>
      <w:r w:rsidR="0061374A">
        <w:rPr>
          <w:rFonts w:ascii="Calibri Light" w:hAnsi="Calibri Light" w:cs="Calibri Light"/>
          <w:lang w:val="fr-FR"/>
        </w:rPr>
        <w:t>6</w:t>
      </w:r>
      <w:r w:rsidRPr="00C316F1">
        <w:rPr>
          <w:rFonts w:ascii="Calibri Light" w:hAnsi="Calibri Light" w:cs="Calibri Light"/>
          <w:lang w:val="fr-FR"/>
        </w:rPr>
        <w:t xml:space="preserve"> et ayant au moins</w:t>
      </w:r>
      <w:r w:rsidRPr="00C316F1">
        <w:rPr>
          <w:rFonts w:ascii="Calibri Light" w:hAnsi="Calibri Light" w:cs="Calibri Light"/>
          <w:b/>
          <w:bCs/>
          <w:lang w:val="fr-FR"/>
        </w:rPr>
        <w:t xml:space="preserve"> six mois d’ancienneté dans le groupe </w:t>
      </w:r>
      <w:r w:rsidR="00127161">
        <w:rPr>
          <w:rFonts w:ascii="Calibri Light" w:hAnsi="Calibri Light" w:cs="Calibri Light"/>
          <w:b/>
          <w:bCs/>
          <w:lang w:val="fr-FR"/>
        </w:rPr>
        <w:t>ESSENDI</w:t>
      </w:r>
      <w:r w:rsidRPr="00C316F1">
        <w:rPr>
          <w:rFonts w:ascii="Calibri Light" w:hAnsi="Calibri Light" w:cs="Calibri Light"/>
          <w:b/>
          <w:bCs/>
          <w:lang w:val="fr-FR"/>
        </w:rPr>
        <w:t xml:space="preserve"> à la date du 1</w:t>
      </w:r>
      <w:r w:rsidRPr="00C316F1">
        <w:rPr>
          <w:rFonts w:ascii="Calibri Light" w:hAnsi="Calibri Light" w:cs="Calibri Light"/>
          <w:b/>
          <w:bCs/>
          <w:vertAlign w:val="superscript"/>
          <w:lang w:val="fr-FR"/>
        </w:rPr>
        <w:t>er</w:t>
      </w:r>
      <w:r w:rsidRPr="00C316F1">
        <w:rPr>
          <w:rFonts w:ascii="Calibri Light" w:hAnsi="Calibri Light" w:cs="Calibri Light"/>
          <w:b/>
          <w:bCs/>
          <w:lang w:val="fr-FR"/>
        </w:rPr>
        <w:t xml:space="preserve"> janvier 202</w:t>
      </w:r>
      <w:r w:rsidR="0061374A">
        <w:rPr>
          <w:rFonts w:ascii="Calibri Light" w:hAnsi="Calibri Light" w:cs="Calibri Light"/>
          <w:b/>
          <w:bCs/>
          <w:lang w:val="fr-FR"/>
        </w:rPr>
        <w:t>6</w:t>
      </w:r>
      <w:r w:rsidRPr="00C316F1">
        <w:rPr>
          <w:rFonts w:ascii="Calibri Light" w:hAnsi="Calibri Light" w:cs="Calibri Light"/>
          <w:lang w:val="fr-FR"/>
        </w:rPr>
        <w:t>, c’est-à-dire tous les collaborateurs entrés</w:t>
      </w:r>
      <w:r w:rsidRPr="00C316F1">
        <w:rPr>
          <w:rFonts w:ascii="Calibri Light" w:hAnsi="Calibri Light" w:cs="Calibri Light"/>
          <w:b/>
          <w:bCs/>
          <w:lang w:val="fr-FR"/>
        </w:rPr>
        <w:t xml:space="preserve"> </w:t>
      </w:r>
      <w:r w:rsidRPr="00C316F1">
        <w:rPr>
          <w:rFonts w:ascii="Calibri Light" w:eastAsia="Batang" w:hAnsi="Calibri Light" w:cs="Calibri Light"/>
          <w:lang w:val="fr-FR"/>
        </w:rPr>
        <w:t>avant le 1</w:t>
      </w:r>
      <w:r w:rsidRPr="00C316F1">
        <w:rPr>
          <w:rFonts w:ascii="Calibri Light" w:eastAsia="Batang" w:hAnsi="Calibri Light" w:cs="Calibri Light"/>
          <w:vertAlign w:val="superscript"/>
          <w:lang w:val="fr-FR"/>
        </w:rPr>
        <w:t>er</w:t>
      </w:r>
      <w:r w:rsidRPr="00C316F1">
        <w:rPr>
          <w:rFonts w:ascii="Calibri Light" w:eastAsia="Batang" w:hAnsi="Calibri Light" w:cs="Calibri Light"/>
          <w:lang w:val="fr-FR"/>
        </w:rPr>
        <w:t xml:space="preserve"> juillet 202</w:t>
      </w:r>
      <w:r w:rsidR="0061374A">
        <w:rPr>
          <w:rFonts w:ascii="Calibri Light" w:eastAsia="Batang" w:hAnsi="Calibri Light" w:cs="Calibri Light"/>
          <w:lang w:val="fr-FR"/>
        </w:rPr>
        <w:t>5</w:t>
      </w:r>
      <w:r w:rsidRPr="00C316F1">
        <w:rPr>
          <w:rFonts w:ascii="Calibri Light" w:eastAsia="Batang" w:hAnsi="Calibri Light" w:cs="Calibri Light"/>
          <w:lang w:val="fr-FR"/>
        </w:rPr>
        <w:t>.</w:t>
      </w:r>
    </w:p>
    <w:p w14:paraId="799C854D" w14:textId="77777777" w:rsidR="00C316F1" w:rsidRPr="00C316F1" w:rsidRDefault="00C316F1" w:rsidP="00C316F1">
      <w:pPr>
        <w:jc w:val="both"/>
        <w:rPr>
          <w:rFonts w:ascii="Calibri Light" w:hAnsi="Calibri Light" w:cs="Calibri Light"/>
          <w:b/>
          <w:color w:val="000000" w:themeColor="text1"/>
          <w:lang w:val="fr-FR"/>
        </w:rPr>
      </w:pPr>
      <w:r w:rsidRPr="00C316F1">
        <w:rPr>
          <w:rFonts w:ascii="Calibri Light" w:eastAsia="Batang" w:hAnsi="Calibri Light" w:cs="Calibri Light"/>
          <w:lang w:val="fr-FR"/>
        </w:rPr>
        <w:t>Il est précisé que ces augmentations collectives concernent également les salarié(e)s qui auraient été absents pour des congés de maternité, congés paternités, congés d’adoption, congés de solidarité familiale ou congé parental d’éducation.</w:t>
      </w:r>
    </w:p>
    <w:p w14:paraId="04B2C513" w14:textId="77777777" w:rsidR="00C316F1" w:rsidRPr="00C316F1" w:rsidRDefault="00C316F1" w:rsidP="00C316F1">
      <w:pPr>
        <w:jc w:val="both"/>
        <w:rPr>
          <w:rFonts w:ascii="Calibri Light" w:hAnsi="Calibri Light" w:cs="Calibri Light"/>
          <w:u w:val="single"/>
          <w:lang w:val="fr-FR"/>
        </w:rPr>
      </w:pPr>
      <w:r w:rsidRPr="00C316F1">
        <w:rPr>
          <w:rFonts w:ascii="Calibri Light" w:hAnsi="Calibri Light" w:cs="Calibri Light"/>
          <w:b/>
          <w:color w:val="000000" w:themeColor="text1"/>
          <w:lang w:val="fr-FR"/>
        </w:rPr>
        <w:t xml:space="preserve">Article 2 – Condition </w:t>
      </w:r>
      <w:r w:rsidRPr="00C316F1">
        <w:rPr>
          <w:rFonts w:ascii="Calibri Light" w:hAnsi="Calibri Light" w:cs="Calibri Light"/>
          <w:b/>
          <w:lang w:val="fr-FR"/>
        </w:rPr>
        <w:t>liée au contrat de travail</w:t>
      </w:r>
      <w:r w:rsidRPr="00C316F1">
        <w:rPr>
          <w:rFonts w:ascii="Calibri Light" w:hAnsi="Calibri Light" w:cs="Calibri Light"/>
          <w:u w:val="single"/>
          <w:lang w:val="fr-FR"/>
        </w:rPr>
        <w:t xml:space="preserve"> </w:t>
      </w:r>
    </w:p>
    <w:p w14:paraId="593F252B" w14:textId="77777777" w:rsidR="00C316F1" w:rsidRPr="00C316F1" w:rsidRDefault="00C316F1" w:rsidP="00C316F1">
      <w:pPr>
        <w:jc w:val="both"/>
        <w:rPr>
          <w:rFonts w:ascii="Calibri Light" w:hAnsi="Calibri Light" w:cs="Calibri Light"/>
          <w:b/>
          <w:bCs/>
          <w:lang w:val="fr-FR"/>
        </w:rPr>
      </w:pPr>
      <w:r w:rsidRPr="00C316F1">
        <w:rPr>
          <w:rFonts w:ascii="Calibri Light" w:eastAsia="Batang" w:hAnsi="Calibri Light" w:cs="Calibri Light"/>
          <w:lang w:val="fr-FR"/>
        </w:rPr>
        <w:t xml:space="preserve">Les apprentis, les collaborateurs en contrats de professionnalisation, les stagiaires et les extras </w:t>
      </w:r>
      <w:r w:rsidRPr="00C316F1">
        <w:rPr>
          <w:rFonts w:ascii="Calibri Light" w:hAnsi="Calibri Light" w:cs="Calibri Light"/>
          <w:lang w:val="fr-FR"/>
        </w:rPr>
        <w:t>ne sont pas concernés par les présentes augmentations</w:t>
      </w:r>
      <w:r w:rsidRPr="00C316F1">
        <w:rPr>
          <w:rFonts w:ascii="Calibri Light" w:eastAsia="Batang" w:hAnsi="Calibri Light" w:cs="Calibri Light"/>
          <w:lang w:val="fr-FR"/>
        </w:rPr>
        <w:t>.</w:t>
      </w:r>
    </w:p>
    <w:p w14:paraId="6681D675" w14:textId="77777777" w:rsidR="00C316F1" w:rsidRPr="00C316F1" w:rsidRDefault="00C316F1" w:rsidP="00C316F1">
      <w:pPr>
        <w:tabs>
          <w:tab w:val="left" w:pos="567"/>
        </w:tabs>
        <w:jc w:val="both"/>
        <w:rPr>
          <w:rFonts w:ascii="Calibri Light" w:hAnsi="Calibri Light" w:cs="Calibri Light"/>
          <w:b/>
          <w:bCs/>
          <w:lang w:val="fr-FR"/>
        </w:rPr>
      </w:pPr>
      <w:r w:rsidRPr="00C316F1">
        <w:rPr>
          <w:rFonts w:ascii="Calibri Light" w:hAnsi="Calibri Light" w:cs="Calibri Light"/>
          <w:b/>
          <w:bCs/>
          <w:lang w:val="fr-FR"/>
        </w:rPr>
        <w:t>Article 3 – Modalités d’application</w:t>
      </w:r>
    </w:p>
    <w:p w14:paraId="1E0D3FAA" w14:textId="77777777" w:rsidR="00C316F1" w:rsidRPr="00C316F1" w:rsidRDefault="00C316F1" w:rsidP="00C316F1">
      <w:pPr>
        <w:tabs>
          <w:tab w:val="left" w:pos="567"/>
        </w:tabs>
        <w:jc w:val="both"/>
        <w:rPr>
          <w:rFonts w:ascii="Calibri Light" w:hAnsi="Calibri Light" w:cs="Calibri Light"/>
          <w:b/>
          <w:bCs/>
          <w:lang w:val="fr-FR"/>
        </w:rPr>
      </w:pPr>
      <w:r w:rsidRPr="00C316F1">
        <w:rPr>
          <w:rFonts w:ascii="Calibri Light" w:hAnsi="Calibri Light" w:cs="Calibri Light"/>
          <w:lang w:val="fr-FR"/>
        </w:rPr>
        <w:t>Il est alors convenu les modalités suivantes :</w:t>
      </w:r>
    </w:p>
    <w:p w14:paraId="7D502B94" w14:textId="77777777" w:rsidR="00C316F1" w:rsidRPr="00C316F1" w:rsidRDefault="00C316F1" w:rsidP="00C316F1">
      <w:pPr>
        <w:tabs>
          <w:tab w:val="left" w:pos="567"/>
        </w:tabs>
        <w:jc w:val="both"/>
        <w:rPr>
          <w:rFonts w:ascii="Calibri Light" w:hAnsi="Calibri Light" w:cs="Calibri Light"/>
          <w:b/>
          <w:bCs/>
          <w:lang w:val="fr-FR"/>
        </w:rPr>
      </w:pPr>
      <w:r w:rsidRPr="00C316F1">
        <w:rPr>
          <w:rFonts w:ascii="Calibri Light" w:hAnsi="Calibri Light" w:cs="Calibri Light"/>
          <w:lang w:val="fr-FR"/>
        </w:rPr>
        <w:t xml:space="preserve">Le salaire de base des catégories </w:t>
      </w:r>
      <w:r w:rsidRPr="00C316F1">
        <w:rPr>
          <w:rFonts w:ascii="Calibri Light" w:hAnsi="Calibri Light" w:cs="Calibri Light"/>
          <w:b/>
          <w:bCs/>
          <w:lang w:val="fr-FR"/>
        </w:rPr>
        <w:t xml:space="preserve">Employés </w:t>
      </w:r>
      <w:r w:rsidRPr="00C316F1">
        <w:rPr>
          <w:rFonts w:ascii="Calibri Light" w:hAnsi="Calibri Light" w:cs="Calibri Light"/>
          <w:lang w:val="fr-FR"/>
        </w:rPr>
        <w:t xml:space="preserve">rémunérés au fixe ou dont une partie du salaire est au fixe, est revalorisé de </w:t>
      </w:r>
      <w:r w:rsidRPr="00C316F1">
        <w:rPr>
          <w:rFonts w:ascii="Calibri Light" w:hAnsi="Calibri Light" w:cs="Calibri Light"/>
          <w:b/>
          <w:bCs/>
          <w:lang w:val="fr-FR"/>
        </w:rPr>
        <w:t>2,3%.</w:t>
      </w:r>
    </w:p>
    <w:p w14:paraId="07A4D045" w14:textId="77777777" w:rsidR="00C316F1" w:rsidRPr="00C316F1" w:rsidRDefault="00C316F1" w:rsidP="00C316F1">
      <w:pPr>
        <w:tabs>
          <w:tab w:val="left" w:pos="567"/>
        </w:tabs>
        <w:jc w:val="both"/>
        <w:rPr>
          <w:rFonts w:ascii="Calibri Light" w:hAnsi="Calibri Light" w:cs="Calibri Light"/>
          <w:b/>
          <w:bCs/>
          <w:lang w:val="fr-FR"/>
        </w:rPr>
      </w:pPr>
      <w:r w:rsidRPr="00C316F1">
        <w:rPr>
          <w:rFonts w:ascii="Calibri Light" w:hAnsi="Calibri Light" w:cs="Calibri Light"/>
          <w:lang w:val="fr-FR"/>
        </w:rPr>
        <w:t xml:space="preserve">Le salaire de base des catégories </w:t>
      </w:r>
      <w:r w:rsidRPr="00C316F1">
        <w:rPr>
          <w:rFonts w:ascii="Calibri Light" w:hAnsi="Calibri Light" w:cs="Calibri Light"/>
          <w:b/>
          <w:bCs/>
          <w:lang w:val="fr-FR"/>
        </w:rPr>
        <w:t xml:space="preserve">Agents de Maîtrise </w:t>
      </w:r>
      <w:r w:rsidRPr="00C316F1">
        <w:rPr>
          <w:rFonts w:ascii="Calibri Light" w:hAnsi="Calibri Light" w:cs="Calibri Light"/>
          <w:lang w:val="fr-FR"/>
        </w:rPr>
        <w:t xml:space="preserve">rémunérés au fixe ou dont une partie du salaire est au fixe, est revalorisé de </w:t>
      </w:r>
      <w:r w:rsidRPr="00C316F1">
        <w:rPr>
          <w:rFonts w:ascii="Calibri Light" w:hAnsi="Calibri Light" w:cs="Calibri Light"/>
          <w:b/>
          <w:bCs/>
          <w:lang w:val="fr-FR"/>
        </w:rPr>
        <w:t>2,3%.</w:t>
      </w:r>
    </w:p>
    <w:p w14:paraId="3AB1A6A7" w14:textId="34248461" w:rsidR="00C316F1" w:rsidRPr="00C316F1" w:rsidRDefault="00C316F1" w:rsidP="00C316F1">
      <w:pPr>
        <w:tabs>
          <w:tab w:val="left" w:pos="567"/>
        </w:tabs>
        <w:jc w:val="both"/>
        <w:rPr>
          <w:rFonts w:ascii="Calibri Light" w:hAnsi="Calibri Light" w:cs="Calibri Light"/>
          <w:lang w:val="fr-FR"/>
        </w:rPr>
      </w:pPr>
      <w:r w:rsidRPr="00C316F1">
        <w:rPr>
          <w:rFonts w:ascii="Calibri Light" w:hAnsi="Calibri Light" w:cs="Calibri Light"/>
          <w:lang w:val="fr-FR"/>
        </w:rPr>
        <w:t xml:space="preserve">Pour le personnel </w:t>
      </w:r>
      <w:r w:rsidR="008138B8" w:rsidRPr="00AA34BC">
        <w:rPr>
          <w:rFonts w:ascii="Calibri Light" w:hAnsi="Calibri Light" w:cs="Calibri Light"/>
          <w:b/>
          <w:bCs/>
          <w:lang w:val="fr-FR"/>
        </w:rPr>
        <w:t>Cadre intégré et</w:t>
      </w:r>
      <w:r w:rsidR="008138B8">
        <w:rPr>
          <w:rFonts w:ascii="Calibri Light" w:hAnsi="Calibri Light" w:cs="Calibri Light"/>
          <w:lang w:val="fr-FR"/>
        </w:rPr>
        <w:t xml:space="preserve"> </w:t>
      </w:r>
      <w:r w:rsidRPr="00C316F1">
        <w:rPr>
          <w:rFonts w:ascii="Calibri Light" w:hAnsi="Calibri Light" w:cs="Calibri Light"/>
          <w:b/>
          <w:bCs/>
          <w:lang w:val="fr-FR"/>
        </w:rPr>
        <w:t>Cadre autonome (au forfait)</w:t>
      </w:r>
      <w:r w:rsidRPr="00C316F1">
        <w:rPr>
          <w:rFonts w:ascii="Calibri Light" w:hAnsi="Calibri Light" w:cs="Calibri Light"/>
          <w:lang w:val="fr-FR"/>
        </w:rPr>
        <w:t xml:space="preserve">, le principe de l’augmentation individualisée est retenu avec un minimum garanti s’élevant à </w:t>
      </w:r>
      <w:r w:rsidRPr="00C316F1">
        <w:rPr>
          <w:rFonts w:ascii="Calibri Light" w:hAnsi="Calibri Light" w:cs="Calibri Light"/>
          <w:b/>
          <w:bCs/>
          <w:lang w:val="fr-FR"/>
        </w:rPr>
        <w:t>1,</w:t>
      </w:r>
      <w:r w:rsidR="00542A49">
        <w:rPr>
          <w:rFonts w:ascii="Calibri Light" w:hAnsi="Calibri Light" w:cs="Calibri Light"/>
          <w:b/>
          <w:bCs/>
          <w:lang w:val="fr-FR"/>
        </w:rPr>
        <w:t>5</w:t>
      </w:r>
      <w:r w:rsidRPr="00C316F1">
        <w:rPr>
          <w:rFonts w:ascii="Calibri Light" w:hAnsi="Calibri Light" w:cs="Calibri Light"/>
          <w:b/>
          <w:bCs/>
          <w:lang w:val="fr-FR"/>
        </w:rPr>
        <w:t>%</w:t>
      </w:r>
      <w:r w:rsidRPr="00C316F1">
        <w:rPr>
          <w:rFonts w:ascii="Calibri Light" w:hAnsi="Calibri Light" w:cs="Calibri Light"/>
          <w:lang w:val="fr-FR"/>
        </w:rPr>
        <w:t xml:space="preserve"> et une enveloppe globale de </w:t>
      </w:r>
      <w:r w:rsidRPr="00C316F1">
        <w:rPr>
          <w:rFonts w:ascii="Calibri Light" w:hAnsi="Calibri Light" w:cs="Calibri Light"/>
          <w:b/>
          <w:bCs/>
          <w:lang w:val="fr-FR"/>
        </w:rPr>
        <w:t>1,</w:t>
      </w:r>
      <w:r w:rsidR="00011D17">
        <w:rPr>
          <w:rFonts w:ascii="Calibri Light" w:hAnsi="Calibri Light" w:cs="Calibri Light"/>
          <w:b/>
          <w:bCs/>
          <w:lang w:val="fr-FR"/>
        </w:rPr>
        <w:t>95</w:t>
      </w:r>
      <w:r w:rsidRPr="00C316F1">
        <w:rPr>
          <w:rFonts w:ascii="Calibri Light" w:hAnsi="Calibri Light" w:cs="Calibri Light"/>
          <w:b/>
          <w:bCs/>
          <w:lang w:val="fr-FR"/>
        </w:rPr>
        <w:t>%.</w:t>
      </w:r>
    </w:p>
    <w:p w14:paraId="43DC3BB3" w14:textId="77777777" w:rsidR="00AA34BC" w:rsidRDefault="00AA34BC" w:rsidP="00C316F1">
      <w:pPr>
        <w:tabs>
          <w:tab w:val="left" w:pos="567"/>
        </w:tabs>
        <w:jc w:val="both"/>
        <w:rPr>
          <w:rFonts w:ascii="Calibri Light" w:hAnsi="Calibri Light" w:cs="Calibri Light"/>
          <w:lang w:val="fr-FR"/>
        </w:rPr>
      </w:pPr>
    </w:p>
    <w:p w14:paraId="410EC005" w14:textId="77777777" w:rsidR="00AA34BC" w:rsidRDefault="00AA34BC" w:rsidP="00C316F1">
      <w:pPr>
        <w:tabs>
          <w:tab w:val="left" w:pos="567"/>
        </w:tabs>
        <w:jc w:val="both"/>
        <w:rPr>
          <w:rFonts w:ascii="Calibri Light" w:hAnsi="Calibri Light" w:cs="Calibri Light"/>
          <w:lang w:val="fr-FR"/>
        </w:rPr>
      </w:pPr>
    </w:p>
    <w:p w14:paraId="4C532F41" w14:textId="29BFEF1F" w:rsidR="00C316F1" w:rsidRPr="00C316F1" w:rsidRDefault="00C316F1" w:rsidP="00C316F1">
      <w:pPr>
        <w:tabs>
          <w:tab w:val="left" w:pos="567"/>
        </w:tabs>
        <w:jc w:val="both"/>
        <w:rPr>
          <w:rFonts w:ascii="Calibri Light" w:hAnsi="Calibri Light" w:cs="Calibri Light"/>
          <w:lang w:val="fr-FR"/>
        </w:rPr>
      </w:pPr>
      <w:r w:rsidRPr="00C316F1">
        <w:rPr>
          <w:rFonts w:ascii="Calibri Light" w:hAnsi="Calibri Light" w:cs="Calibri Light"/>
          <w:lang w:val="fr-FR"/>
        </w:rPr>
        <w:t>Les augmentations individuelles sont liées au mérite du collaborateur, à la qualité du travail qu’il aura fourni pendant l’année 202</w:t>
      </w:r>
      <w:r w:rsidR="00AA34BC">
        <w:rPr>
          <w:rFonts w:ascii="Calibri Light" w:hAnsi="Calibri Light" w:cs="Calibri Light"/>
          <w:lang w:val="fr-FR"/>
        </w:rPr>
        <w:t>5</w:t>
      </w:r>
      <w:r w:rsidRPr="00C316F1">
        <w:rPr>
          <w:rFonts w:ascii="Calibri Light" w:hAnsi="Calibri Light" w:cs="Calibri Light"/>
          <w:lang w:val="fr-FR"/>
        </w:rPr>
        <w:t xml:space="preserve">, à sa compétence et à sa performance au sein de l’établissement dans lequel il exerce son activité. </w:t>
      </w:r>
    </w:p>
    <w:p w14:paraId="2E48C19B" w14:textId="77777777" w:rsidR="00C316F1" w:rsidRPr="00C316F1" w:rsidRDefault="00C316F1" w:rsidP="00C316F1">
      <w:pPr>
        <w:tabs>
          <w:tab w:val="left" w:pos="567"/>
        </w:tabs>
        <w:jc w:val="both"/>
        <w:rPr>
          <w:rFonts w:ascii="Calibri Light" w:hAnsi="Calibri Light" w:cs="Calibri Light"/>
          <w:lang w:val="fr-FR"/>
        </w:rPr>
      </w:pPr>
      <w:r w:rsidRPr="00C316F1">
        <w:rPr>
          <w:rFonts w:ascii="Calibri Light" w:hAnsi="Calibri Light" w:cs="Calibri Light"/>
          <w:lang w:val="fr-FR"/>
        </w:rPr>
        <w:t>De plus, ces augmentations seront accordées de manière objective sans tenir compte de l’origine, du sexe, des mœurs, de l’orientation sexuelle, de l’âge, de la situation de famille, « des caractéristiques génétiques », de l’appartenance ou la non-appartenance, vraie ou supposée, à une ethnie, une nation ou une race, de ses opinions politiques, des activités syndicales, de l’exercice normal du droit de grève, des convictions religieuses, de l’apparence physique, du patronyme, de l’état de santé ou du handicap du collaborateur.</w:t>
      </w:r>
    </w:p>
    <w:p w14:paraId="5E43D62A" w14:textId="77777777" w:rsidR="00C316F1" w:rsidRPr="00C316F1" w:rsidRDefault="00C316F1" w:rsidP="00C316F1">
      <w:pPr>
        <w:tabs>
          <w:tab w:val="left" w:pos="567"/>
        </w:tabs>
        <w:spacing w:after="0"/>
        <w:jc w:val="both"/>
        <w:rPr>
          <w:rFonts w:ascii="Calibri Light" w:hAnsi="Calibri Light" w:cs="Calibri Light"/>
          <w:lang w:val="fr-FR"/>
        </w:rPr>
      </w:pPr>
    </w:p>
    <w:p w14:paraId="0EE0186D" w14:textId="77777777" w:rsidR="00C316F1" w:rsidRPr="00C316F1" w:rsidRDefault="00C316F1" w:rsidP="00C316F1">
      <w:pPr>
        <w:tabs>
          <w:tab w:val="left" w:pos="567"/>
        </w:tabs>
        <w:spacing w:after="0"/>
        <w:jc w:val="both"/>
        <w:rPr>
          <w:rFonts w:ascii="Calibri Light" w:hAnsi="Calibri Light" w:cs="Calibri Light"/>
          <w:b/>
          <w:bCs/>
          <w:color w:val="000000" w:themeColor="text1"/>
          <w:lang w:val="fr-FR"/>
        </w:rPr>
      </w:pPr>
      <w:r w:rsidRPr="00C316F1">
        <w:rPr>
          <w:rFonts w:ascii="Calibri Light" w:hAnsi="Calibri Light" w:cs="Calibri Light"/>
          <w:b/>
          <w:bCs/>
          <w:color w:val="000000" w:themeColor="text1"/>
          <w:lang w:val="fr-FR"/>
        </w:rPr>
        <w:t xml:space="preserve">Article 4 – Augmentations individuelles </w:t>
      </w:r>
    </w:p>
    <w:p w14:paraId="4615B47C" w14:textId="77777777" w:rsidR="00C316F1" w:rsidRPr="00C316F1" w:rsidRDefault="00C316F1" w:rsidP="00C316F1">
      <w:pPr>
        <w:tabs>
          <w:tab w:val="left" w:pos="567"/>
        </w:tabs>
        <w:spacing w:after="0"/>
        <w:jc w:val="both"/>
        <w:rPr>
          <w:rFonts w:ascii="Calibri Light" w:hAnsi="Calibri Light" w:cs="Calibri Light"/>
          <w:b/>
          <w:bCs/>
          <w:color w:val="000000" w:themeColor="text1"/>
          <w:lang w:val="fr-FR"/>
        </w:rPr>
      </w:pPr>
    </w:p>
    <w:p w14:paraId="25B95AB4" w14:textId="5E5BA4DA" w:rsidR="00627239" w:rsidRPr="00CF246D" w:rsidRDefault="00627239" w:rsidP="00627239">
      <w:pPr>
        <w:tabs>
          <w:tab w:val="left" w:pos="567"/>
        </w:tabs>
        <w:spacing w:after="0"/>
        <w:jc w:val="both"/>
        <w:rPr>
          <w:rFonts w:ascii="Calibri Light" w:hAnsi="Calibri Light" w:cs="Calibri Light"/>
          <w:color w:val="000000" w:themeColor="text1"/>
          <w:lang w:val="fr-FR"/>
        </w:rPr>
      </w:pPr>
      <w:r w:rsidRPr="00CF246D">
        <w:rPr>
          <w:rFonts w:ascii="Calibri Light" w:hAnsi="Calibri Light" w:cs="Calibri Light"/>
          <w:color w:val="000000" w:themeColor="text1"/>
          <w:lang w:val="fr-FR"/>
        </w:rPr>
        <w:t xml:space="preserve">Les augmentations générales collectives de salaire au titre de l’année 2026 peuvent se cumuler avec les éventuelles augmentations individuelles liées à un changement de poste ou de responsabilité </w:t>
      </w:r>
      <w:r w:rsidR="00611747">
        <w:rPr>
          <w:rFonts w:ascii="Calibri Light" w:hAnsi="Calibri Light" w:cs="Calibri Light"/>
          <w:color w:val="000000" w:themeColor="text1"/>
          <w:lang w:val="fr-FR"/>
        </w:rPr>
        <w:t>(</w:t>
      </w:r>
      <w:r w:rsidR="001D431F" w:rsidRPr="007A39D1">
        <w:rPr>
          <w:rFonts w:ascii="Calibri Light" w:hAnsi="Calibri Light" w:cs="Calibri Light"/>
          <w:color w:val="000000" w:themeColor="text1"/>
          <w:lang w:val="fr-FR"/>
        </w:rPr>
        <w:t>intervenu</w:t>
      </w:r>
      <w:r w:rsidR="001D431F">
        <w:rPr>
          <w:rFonts w:ascii="Calibri Light" w:hAnsi="Calibri Light" w:cs="Calibri Light"/>
          <w:color w:val="000000" w:themeColor="text1"/>
          <w:lang w:val="fr-FR"/>
        </w:rPr>
        <w:t>es</w:t>
      </w:r>
      <w:r w:rsidR="001D431F" w:rsidRPr="007A39D1">
        <w:rPr>
          <w:rFonts w:ascii="Calibri Light" w:hAnsi="Calibri Light" w:cs="Calibri Light"/>
          <w:color w:val="000000" w:themeColor="text1"/>
          <w:lang w:val="fr-FR"/>
        </w:rPr>
        <w:t xml:space="preserve"> dans les 6 mois précédent</w:t>
      </w:r>
      <w:r w:rsidR="001D431F">
        <w:rPr>
          <w:rFonts w:ascii="Calibri Light" w:hAnsi="Calibri Light" w:cs="Calibri Light"/>
          <w:color w:val="000000" w:themeColor="text1"/>
          <w:lang w:val="fr-FR"/>
        </w:rPr>
        <w:t>s</w:t>
      </w:r>
      <w:r w:rsidR="001D431F" w:rsidRPr="007A39D1">
        <w:rPr>
          <w:rFonts w:ascii="Calibri Light" w:hAnsi="Calibri Light" w:cs="Calibri Light"/>
          <w:color w:val="000000" w:themeColor="text1"/>
          <w:lang w:val="fr-FR"/>
        </w:rPr>
        <w:t xml:space="preserve"> la mise en place de ce présent accord</w:t>
      </w:r>
      <w:r w:rsidR="001D431F">
        <w:rPr>
          <w:rFonts w:ascii="Calibri Light" w:hAnsi="Calibri Light" w:cs="Calibri Light"/>
          <w:color w:val="000000" w:themeColor="text1"/>
          <w:lang w:val="fr-FR"/>
        </w:rPr>
        <w:t>)</w:t>
      </w:r>
      <w:r w:rsidR="00BC5108">
        <w:rPr>
          <w:rFonts w:ascii="Calibri Light" w:hAnsi="Calibri Light" w:cs="Calibri Light"/>
          <w:color w:val="000000" w:themeColor="text1"/>
          <w:lang w:val="fr-FR"/>
        </w:rPr>
        <w:t xml:space="preserve"> </w:t>
      </w:r>
      <w:r w:rsidRPr="00CF246D">
        <w:rPr>
          <w:rFonts w:ascii="Calibri Light" w:hAnsi="Calibri Light" w:cs="Calibri Light"/>
          <w:color w:val="000000" w:themeColor="text1"/>
          <w:lang w:val="fr-FR"/>
        </w:rPr>
        <w:t xml:space="preserve">si ces dernières sont inférieures aux augmentations prévues dans le présent accord.  Dans ce cas, un rattrapage sera effectué afin d’atteindre le niveau de l’augmentation de la catégorie professionnelle concernée prévue dans le présent accord. </w:t>
      </w:r>
    </w:p>
    <w:p w14:paraId="52D97D10" w14:textId="05FBB66E" w:rsidR="00627239" w:rsidRPr="00627239" w:rsidRDefault="00627239" w:rsidP="00627239">
      <w:pPr>
        <w:tabs>
          <w:tab w:val="left" w:pos="567"/>
        </w:tabs>
        <w:spacing w:after="0"/>
        <w:jc w:val="both"/>
        <w:rPr>
          <w:rFonts w:ascii="Calibri Light" w:hAnsi="Calibri Light" w:cs="Calibri Light"/>
          <w:color w:val="000000" w:themeColor="text1"/>
          <w:lang w:val="fr-FR"/>
        </w:rPr>
      </w:pPr>
      <w:r w:rsidRPr="00CF246D">
        <w:rPr>
          <w:rFonts w:ascii="Calibri Light" w:hAnsi="Calibri Light" w:cs="Calibri Light"/>
          <w:color w:val="000000" w:themeColor="text1"/>
          <w:lang w:val="fr-FR"/>
        </w:rPr>
        <w:t>Les salariés ayant bénéficiés d’une augmentation supérieure à celle du présent accord sont exclus de cette disposition.</w:t>
      </w:r>
    </w:p>
    <w:p w14:paraId="4C456B56" w14:textId="77777777" w:rsidR="00C316F1" w:rsidRPr="00C316F1" w:rsidRDefault="00C316F1" w:rsidP="00C316F1">
      <w:pPr>
        <w:tabs>
          <w:tab w:val="left" w:pos="567"/>
        </w:tabs>
        <w:spacing w:after="0"/>
        <w:jc w:val="both"/>
        <w:rPr>
          <w:rFonts w:cstheme="minorHAnsi"/>
          <w:b/>
          <w:bCs/>
          <w:lang w:val="fr-FR"/>
        </w:rPr>
      </w:pPr>
    </w:p>
    <w:p w14:paraId="1E33B316" w14:textId="4F5A9DAE" w:rsidR="00C316F1" w:rsidRPr="00C316F1" w:rsidRDefault="00C316F1" w:rsidP="00C316F1">
      <w:pPr>
        <w:tabs>
          <w:tab w:val="left" w:pos="567"/>
        </w:tabs>
        <w:spacing w:after="0"/>
        <w:jc w:val="both"/>
        <w:rPr>
          <w:rFonts w:ascii="Calibri Light" w:hAnsi="Calibri Light" w:cs="Calibri Light"/>
          <w:b/>
          <w:bCs/>
          <w:lang w:val="fr-FR"/>
        </w:rPr>
      </w:pPr>
      <w:r w:rsidRPr="00C316F1">
        <w:rPr>
          <w:rFonts w:ascii="Calibri Light" w:hAnsi="Calibri Light" w:cs="Calibri Light"/>
          <w:b/>
          <w:bCs/>
          <w:lang w:val="fr-FR"/>
        </w:rPr>
        <w:t xml:space="preserve">Article </w:t>
      </w:r>
      <w:r w:rsidR="007D3551">
        <w:rPr>
          <w:rFonts w:ascii="Calibri Light" w:hAnsi="Calibri Light" w:cs="Calibri Light"/>
          <w:b/>
          <w:bCs/>
          <w:lang w:val="fr-FR"/>
        </w:rPr>
        <w:t>5</w:t>
      </w:r>
      <w:r w:rsidRPr="00C316F1">
        <w:rPr>
          <w:rFonts w:ascii="Calibri Light" w:hAnsi="Calibri Light" w:cs="Calibri Light"/>
          <w:b/>
          <w:bCs/>
          <w:lang w:val="fr-FR"/>
        </w:rPr>
        <w:t xml:space="preserve"> – Date d’effet</w:t>
      </w:r>
    </w:p>
    <w:p w14:paraId="406A1B99" w14:textId="77777777" w:rsidR="00C316F1" w:rsidRPr="00C316F1" w:rsidRDefault="00C316F1" w:rsidP="00C316F1">
      <w:pPr>
        <w:tabs>
          <w:tab w:val="left" w:pos="567"/>
        </w:tabs>
        <w:spacing w:after="0"/>
        <w:jc w:val="both"/>
        <w:rPr>
          <w:rFonts w:ascii="Calibri Light" w:hAnsi="Calibri Light" w:cs="Calibri Light"/>
          <w:b/>
          <w:bCs/>
          <w:lang w:val="fr-FR"/>
        </w:rPr>
      </w:pPr>
    </w:p>
    <w:p w14:paraId="54F2DE42" w14:textId="300D528F" w:rsidR="00C316F1" w:rsidRPr="00C316F1" w:rsidRDefault="00C316F1" w:rsidP="00CB0088">
      <w:pPr>
        <w:spacing w:after="0"/>
        <w:jc w:val="both"/>
        <w:rPr>
          <w:rFonts w:ascii="Calibri Light" w:hAnsi="Calibri Light" w:cs="Calibri Light"/>
          <w:lang w:val="fr-FR"/>
        </w:rPr>
      </w:pPr>
      <w:r w:rsidRPr="00E94B83">
        <w:rPr>
          <w:rFonts w:ascii="Calibri Light" w:hAnsi="Calibri Light" w:cs="Calibri Light"/>
          <w:noProof/>
          <w:lang w:eastAsia="fr-FR"/>
        </w:rPr>
        <mc:AlternateContent>
          <mc:Choice Requires="wps">
            <w:drawing>
              <wp:anchor distT="0" distB="0" distL="114300" distR="114300" simplePos="0" relativeHeight="251660288" behindDoc="0" locked="0" layoutInCell="1" allowOverlap="1" wp14:anchorId="6CF1776E" wp14:editId="067F95F9">
                <wp:simplePos x="0" y="0"/>
                <wp:positionH relativeFrom="column">
                  <wp:posOffset>83185</wp:posOffset>
                </wp:positionH>
                <wp:positionV relativeFrom="paragraph">
                  <wp:posOffset>41275</wp:posOffset>
                </wp:positionV>
                <wp:extent cx="144780" cy="99060"/>
                <wp:effectExtent l="0" t="19050" r="45720" b="34290"/>
                <wp:wrapNone/>
                <wp:docPr id="6" name="Flèche droite 6"/>
                <wp:cNvGraphicFramePr/>
                <a:graphic xmlns:a="http://schemas.openxmlformats.org/drawingml/2006/main">
                  <a:graphicData uri="http://schemas.microsoft.com/office/word/2010/wordprocessingShape">
                    <wps:wsp>
                      <wps:cNvSpPr/>
                      <wps:spPr>
                        <a:xfrm>
                          <a:off x="0" y="0"/>
                          <a:ext cx="144780" cy="99060"/>
                        </a:xfrm>
                        <a:prstGeom prst="rightArrow">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2800FF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6" o:spid="_x0000_s1026" type="#_x0000_t13" style="position:absolute;margin-left:6.55pt;margin-top:3.25pt;width:11.4pt;height:7.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" adj="14211" fillcolor="window" strokecolor="windowText" strokeweight=".25pt"/>
            </w:pict>
          </mc:Fallback>
        </mc:AlternateContent>
      </w:r>
      <w:r w:rsidRPr="00C316F1">
        <w:rPr>
          <w:rFonts w:ascii="Calibri Light" w:hAnsi="Calibri Light" w:cs="Calibri Light"/>
          <w:lang w:val="fr-FR"/>
        </w:rPr>
        <w:t xml:space="preserve">          1</w:t>
      </w:r>
      <w:r w:rsidRPr="00C316F1">
        <w:rPr>
          <w:rFonts w:ascii="Calibri Light" w:hAnsi="Calibri Light" w:cs="Calibri Light"/>
          <w:vertAlign w:val="superscript"/>
          <w:lang w:val="fr-FR"/>
        </w:rPr>
        <w:t>er</w:t>
      </w:r>
      <w:r w:rsidRPr="00C316F1">
        <w:rPr>
          <w:rFonts w:ascii="Calibri Light" w:hAnsi="Calibri Light" w:cs="Calibri Light"/>
          <w:lang w:val="fr-FR"/>
        </w:rPr>
        <w:t xml:space="preserve"> janvier 202</w:t>
      </w:r>
      <w:r w:rsidR="00627239">
        <w:rPr>
          <w:rFonts w:ascii="Calibri Light" w:hAnsi="Calibri Light" w:cs="Calibri Light"/>
          <w:lang w:val="fr-FR"/>
        </w:rPr>
        <w:t>6</w:t>
      </w:r>
      <w:r w:rsidRPr="00C316F1">
        <w:rPr>
          <w:rFonts w:ascii="Calibri Light" w:hAnsi="Calibri Light" w:cs="Calibri Light"/>
          <w:lang w:val="fr-FR"/>
        </w:rPr>
        <w:t xml:space="preserve"> avec rappel de salaire sur la paie du mois de </w:t>
      </w:r>
      <w:r w:rsidR="00A96D92">
        <w:rPr>
          <w:rFonts w:ascii="Calibri Light" w:hAnsi="Calibri Light" w:cs="Calibri Light"/>
          <w:lang w:val="fr-FR"/>
        </w:rPr>
        <w:t>mars</w:t>
      </w:r>
      <w:r w:rsidRPr="00C316F1">
        <w:rPr>
          <w:rFonts w:ascii="Calibri Light" w:hAnsi="Calibri Light" w:cs="Calibri Light"/>
          <w:lang w:val="fr-FR"/>
        </w:rPr>
        <w:t xml:space="preserve"> 202</w:t>
      </w:r>
      <w:r w:rsidR="00627239">
        <w:rPr>
          <w:rFonts w:ascii="Calibri Light" w:hAnsi="Calibri Light" w:cs="Calibri Light"/>
          <w:lang w:val="fr-FR"/>
        </w:rPr>
        <w:t>6</w:t>
      </w:r>
      <w:r w:rsidRPr="00C316F1">
        <w:rPr>
          <w:rFonts w:ascii="Calibri Light" w:hAnsi="Calibri Light" w:cs="Calibri Light"/>
          <w:lang w:val="fr-FR"/>
        </w:rPr>
        <w:t xml:space="preserve">. </w:t>
      </w:r>
    </w:p>
    <w:p w14:paraId="04457521" w14:textId="77777777" w:rsidR="00C316F1" w:rsidRPr="00C316F1" w:rsidRDefault="00C316F1" w:rsidP="00C316F1">
      <w:pPr>
        <w:pStyle w:val="Titre1"/>
        <w:rPr>
          <w:rFonts w:ascii="Calibri Light" w:hAnsi="Calibri Light" w:cs="Calibri Light"/>
          <w:b w:val="0"/>
          <w:bCs w:val="0"/>
          <w:sz w:val="22"/>
          <w:szCs w:val="22"/>
          <w:u w:val="single"/>
          <w:lang w:val="fr-FR"/>
        </w:rPr>
      </w:pPr>
      <w:r w:rsidRPr="00C316F1">
        <w:rPr>
          <w:rFonts w:ascii="Calibri Light" w:hAnsi="Calibri Light" w:cs="Calibri Light"/>
          <w:sz w:val="22"/>
          <w:szCs w:val="22"/>
          <w:u w:val="single"/>
          <w:lang w:val="fr-FR"/>
        </w:rPr>
        <w:t>II – MAINTIEN DES MESURES INCITATIVES POUR LA DIMINUTION DU TEMPS DE TRAVAIL DANS LE CADRE DE L’AMENAGEMENT DE FIN DE CARRIERE</w:t>
      </w:r>
    </w:p>
    <w:p w14:paraId="77AB1CB8" w14:textId="77777777" w:rsidR="00C316F1" w:rsidRPr="00C316F1" w:rsidRDefault="00C316F1" w:rsidP="00C316F1">
      <w:pPr>
        <w:spacing w:after="0"/>
        <w:jc w:val="both"/>
        <w:rPr>
          <w:rFonts w:ascii="Calibri Light" w:hAnsi="Calibri Light" w:cs="Calibri Light"/>
          <w:lang w:val="fr-FR"/>
        </w:rPr>
      </w:pPr>
    </w:p>
    <w:p w14:paraId="7A79C5B6"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Il a été convenu du maintien des mesures incitatives pour une diminution du temps de travail, dans le cadre de l’aménagement de fin de carrière, et ce jusqu’à l’ouverture de nouvelles négociations portant sur le même sujet. </w:t>
      </w:r>
    </w:p>
    <w:p w14:paraId="2CA2D586" w14:textId="77777777" w:rsidR="00C316F1" w:rsidRPr="00C316F1" w:rsidRDefault="00C316F1" w:rsidP="00C316F1">
      <w:pPr>
        <w:spacing w:after="0"/>
        <w:jc w:val="both"/>
        <w:rPr>
          <w:rFonts w:ascii="Calibri Light" w:hAnsi="Calibri Light" w:cs="Calibri Light"/>
          <w:lang w:val="fr-FR"/>
        </w:rPr>
      </w:pPr>
    </w:p>
    <w:p w14:paraId="682E802A" w14:textId="28B62EBD" w:rsidR="00DE3CDA" w:rsidRPr="00C316F1" w:rsidRDefault="00C316F1" w:rsidP="00796C00">
      <w:pPr>
        <w:spacing w:after="0"/>
        <w:jc w:val="both"/>
        <w:rPr>
          <w:rFonts w:ascii="Calibri Light" w:hAnsi="Calibri Light" w:cs="Calibri Light"/>
          <w:lang w:val="fr-FR"/>
        </w:rPr>
      </w:pPr>
      <w:r w:rsidRPr="00C316F1">
        <w:rPr>
          <w:rFonts w:ascii="Calibri Light" w:hAnsi="Calibri Light" w:cs="Calibri Light"/>
          <w:lang w:val="fr-FR"/>
        </w:rPr>
        <w:t>Dès lors qu’il en émet le souhait, sur la seule base du volontariat, la demande de passage à temps partiel d’un salarié âgé de 50 ans et plus devra être acceptée, cette mesure constituant un droit pour le salarié.</w:t>
      </w:r>
    </w:p>
    <w:p w14:paraId="043E18C1" w14:textId="77777777" w:rsidR="00C316F1" w:rsidRPr="00C316F1" w:rsidRDefault="00C316F1" w:rsidP="00C316F1">
      <w:pPr>
        <w:spacing w:after="0"/>
        <w:jc w:val="both"/>
        <w:rPr>
          <w:rFonts w:ascii="Calibri Light" w:hAnsi="Calibri Light" w:cs="Calibri Light"/>
          <w:b/>
          <w:bCs/>
          <w:lang w:val="fr-FR"/>
        </w:rPr>
      </w:pPr>
    </w:p>
    <w:p w14:paraId="5D486560" w14:textId="77777777" w:rsidR="00C316F1" w:rsidRPr="00C316F1" w:rsidRDefault="00C316F1" w:rsidP="00C316F1">
      <w:pPr>
        <w:spacing w:after="0"/>
        <w:jc w:val="both"/>
        <w:rPr>
          <w:rFonts w:ascii="Calibri Light" w:hAnsi="Calibri Light" w:cs="Calibri Light"/>
          <w:b/>
          <w:bCs/>
          <w:lang w:val="fr-FR"/>
        </w:rPr>
      </w:pPr>
      <w:r w:rsidRPr="00C316F1">
        <w:rPr>
          <w:rFonts w:ascii="Calibri Light" w:hAnsi="Calibri Light" w:cs="Calibri Light"/>
          <w:b/>
          <w:bCs/>
          <w:lang w:val="fr-FR"/>
        </w:rPr>
        <w:t>Article 1 – Maintien du dispositif de « sur-cotisation »</w:t>
      </w:r>
    </w:p>
    <w:p w14:paraId="3D65F5BB" w14:textId="77777777" w:rsidR="00C316F1" w:rsidRPr="00C316F1" w:rsidRDefault="00C316F1" w:rsidP="00C316F1">
      <w:pPr>
        <w:spacing w:after="0"/>
        <w:jc w:val="both"/>
        <w:rPr>
          <w:rFonts w:ascii="Calibri Light" w:hAnsi="Calibri Light" w:cs="Calibri Light"/>
          <w:lang w:val="fr-FR"/>
        </w:rPr>
      </w:pPr>
    </w:p>
    <w:p w14:paraId="0B90E951"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Tout salarié à temps complet de plus de 50 ans et de plus de 10 ans d’ancienneté peut décider de réduire son horaire contractuel en temps partiel et bénéficier ainsi du dispositif de sur-cotisations. </w:t>
      </w:r>
    </w:p>
    <w:p w14:paraId="51538EDC" w14:textId="77777777" w:rsidR="00C316F1" w:rsidRPr="00C316F1" w:rsidRDefault="00C316F1" w:rsidP="00C316F1">
      <w:pPr>
        <w:spacing w:after="0"/>
        <w:jc w:val="both"/>
        <w:rPr>
          <w:rFonts w:ascii="Calibri Light" w:hAnsi="Calibri Light" w:cs="Calibri Light"/>
          <w:lang w:val="fr-FR"/>
        </w:rPr>
      </w:pPr>
    </w:p>
    <w:p w14:paraId="0D9C5DE0"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Ce dispositif permet de maintenir l’assiette de cotisation destinée à financer l’assurance vieillesse à hauteur du salaire correspondant à l’activité à temps plein. </w:t>
      </w:r>
    </w:p>
    <w:p w14:paraId="42CA0695" w14:textId="77777777" w:rsidR="00C316F1" w:rsidRPr="00C316F1" w:rsidRDefault="00C316F1" w:rsidP="00C316F1">
      <w:pPr>
        <w:spacing w:after="0"/>
        <w:jc w:val="both"/>
        <w:rPr>
          <w:rFonts w:ascii="Calibri Light" w:hAnsi="Calibri Light" w:cs="Calibri Light"/>
          <w:lang w:val="fr-FR"/>
        </w:rPr>
      </w:pPr>
    </w:p>
    <w:p w14:paraId="5B6B6269"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Les cotisations d’assurance vieillesse sont ainsi calculées sur la base de la rémunération correspondant à l’activité exercée à temps plein. </w:t>
      </w:r>
    </w:p>
    <w:p w14:paraId="41AB3FA5" w14:textId="77777777" w:rsidR="00C316F1" w:rsidRPr="00C316F1" w:rsidRDefault="00C316F1" w:rsidP="00C316F1">
      <w:pPr>
        <w:spacing w:after="0"/>
        <w:jc w:val="both"/>
        <w:rPr>
          <w:rFonts w:ascii="Calibri Light" w:hAnsi="Calibri Light" w:cs="Calibri Light"/>
          <w:lang w:val="fr-FR"/>
        </w:rPr>
      </w:pPr>
    </w:p>
    <w:p w14:paraId="61B56D30"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Il est rappelé que ce dispositif sera caduc si cette prise en charge n’est plus exonérée de cotisations de sécurité sociale. </w:t>
      </w:r>
    </w:p>
    <w:p w14:paraId="082AB8E3" w14:textId="77777777" w:rsidR="00C316F1" w:rsidRPr="00C316F1" w:rsidRDefault="00C316F1" w:rsidP="00C316F1">
      <w:pPr>
        <w:spacing w:after="0"/>
        <w:jc w:val="both"/>
        <w:rPr>
          <w:rFonts w:ascii="Calibri Light" w:hAnsi="Calibri Light" w:cs="Calibri Light"/>
          <w:lang w:val="fr-FR"/>
        </w:rPr>
      </w:pPr>
    </w:p>
    <w:p w14:paraId="6A0385E6"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Dans une telle hypothèse, une nouvelle négociation sera entamée afin de trouver une solution permettant de maintenir la situation des salariés déjà engagés dans cet aménagement de fin de carrière.</w:t>
      </w:r>
    </w:p>
    <w:p w14:paraId="2434B38E" w14:textId="77777777" w:rsidR="00C316F1" w:rsidRPr="00C316F1" w:rsidRDefault="00C316F1" w:rsidP="00C316F1">
      <w:pPr>
        <w:spacing w:after="0"/>
        <w:jc w:val="both"/>
        <w:rPr>
          <w:rFonts w:ascii="Calibri Light" w:hAnsi="Calibri Light" w:cs="Calibri Light"/>
          <w:lang w:val="fr-FR"/>
        </w:rPr>
      </w:pPr>
    </w:p>
    <w:p w14:paraId="14D910C0" w14:textId="77777777" w:rsidR="00C316F1" w:rsidRPr="00C316F1" w:rsidRDefault="00C316F1" w:rsidP="00C316F1">
      <w:pPr>
        <w:spacing w:after="0"/>
        <w:jc w:val="both"/>
        <w:rPr>
          <w:rFonts w:ascii="Calibri Light" w:hAnsi="Calibri Light" w:cs="Calibri Light"/>
          <w:b/>
          <w:bCs/>
          <w:lang w:val="fr-FR"/>
        </w:rPr>
      </w:pPr>
      <w:r w:rsidRPr="00C316F1">
        <w:rPr>
          <w:rFonts w:ascii="Calibri Light" w:hAnsi="Calibri Light" w:cs="Calibri Light"/>
          <w:b/>
          <w:bCs/>
          <w:lang w:val="fr-FR"/>
        </w:rPr>
        <w:t>Article 2 – Maintien de l’indemnité de départ en retraite</w:t>
      </w:r>
    </w:p>
    <w:p w14:paraId="66645822" w14:textId="77777777" w:rsidR="00C316F1" w:rsidRPr="00C316F1" w:rsidRDefault="00C316F1" w:rsidP="00C316F1">
      <w:pPr>
        <w:spacing w:after="0"/>
        <w:jc w:val="both"/>
        <w:rPr>
          <w:rFonts w:ascii="Calibri Light" w:hAnsi="Calibri Light" w:cs="Calibri Light"/>
          <w:lang w:val="fr-FR"/>
        </w:rPr>
      </w:pPr>
    </w:p>
    <w:p w14:paraId="47BD2D4F" w14:textId="5929423D" w:rsidR="00495582" w:rsidRDefault="00C316F1" w:rsidP="00DC6000">
      <w:pPr>
        <w:spacing w:after="0"/>
        <w:jc w:val="both"/>
        <w:rPr>
          <w:rFonts w:ascii="Calibri Light" w:hAnsi="Calibri Light" w:cs="Calibri Light"/>
          <w:u w:val="single"/>
          <w:lang w:val="fr-FR"/>
        </w:rPr>
      </w:pPr>
      <w:r w:rsidRPr="00C316F1">
        <w:rPr>
          <w:rFonts w:ascii="Calibri Light" w:hAnsi="Calibri Light" w:cs="Calibri Light"/>
          <w:lang w:val="fr-FR"/>
        </w:rPr>
        <w:t xml:space="preserve">Le salarié à temps complet dans les conditions définies ci-dessus (50 ans et plus, et au moins 10 ans d’ancienneté) ayant réduit son temps de travail à temps partiel qui est amené à quitter l’entreprise pour percevoir une pension de retraite bénéficiera d’une indemnité de départ à la retraite équivalente à celle qu’il aurait perçue s’il avait continué à exercer son emploi dans le cadre de son horaire à temps plein. </w:t>
      </w:r>
    </w:p>
    <w:p w14:paraId="52785215" w14:textId="728343DE" w:rsidR="00C316F1" w:rsidRPr="00C316F1" w:rsidRDefault="00C316F1" w:rsidP="00C316F1">
      <w:pPr>
        <w:pStyle w:val="Titre1"/>
        <w:rPr>
          <w:rFonts w:ascii="Calibri Light" w:hAnsi="Calibri Light" w:cs="Calibri Light"/>
          <w:b w:val="0"/>
          <w:bCs w:val="0"/>
          <w:sz w:val="22"/>
          <w:szCs w:val="22"/>
          <w:u w:val="single"/>
          <w:lang w:val="fr-FR"/>
        </w:rPr>
      </w:pPr>
      <w:r w:rsidRPr="00C316F1">
        <w:rPr>
          <w:rFonts w:ascii="Calibri Light" w:hAnsi="Calibri Light" w:cs="Calibri Light"/>
          <w:sz w:val="22"/>
          <w:szCs w:val="22"/>
          <w:u w:val="single"/>
          <w:lang w:val="fr-FR"/>
        </w:rPr>
        <w:t>III- JOUR DE CONGE D</w:t>
      </w:r>
      <w:r w:rsidR="00DC6000">
        <w:rPr>
          <w:rFonts w:ascii="Calibri Light" w:hAnsi="Calibri Light" w:cs="Calibri Light"/>
          <w:sz w:val="22"/>
          <w:szCs w:val="22"/>
          <w:u w:val="single"/>
          <w:lang w:val="fr-FR"/>
        </w:rPr>
        <w:t>’</w:t>
      </w:r>
      <w:r w:rsidRPr="00C316F1">
        <w:rPr>
          <w:rFonts w:ascii="Calibri Light" w:hAnsi="Calibri Light" w:cs="Calibri Light"/>
          <w:sz w:val="22"/>
          <w:szCs w:val="22"/>
          <w:u w:val="single"/>
          <w:lang w:val="fr-FR"/>
        </w:rPr>
        <w:t>ANCIENNETE</w:t>
      </w:r>
    </w:p>
    <w:p w14:paraId="6CF1D77A" w14:textId="7DAAF073" w:rsidR="00C316F1" w:rsidRDefault="00C316F1" w:rsidP="00C316F1">
      <w:pPr>
        <w:spacing w:before="100" w:beforeAutospacing="1" w:after="100" w:afterAutospacing="1" w:line="240" w:lineRule="auto"/>
        <w:jc w:val="both"/>
        <w:rPr>
          <w:rFonts w:ascii="Calibri Light" w:hAnsi="Calibri Light" w:cs="Calibri Light"/>
          <w:lang w:val="fr-FR"/>
        </w:rPr>
      </w:pPr>
      <w:r w:rsidRPr="00C316F1">
        <w:rPr>
          <w:rFonts w:ascii="Calibri Light" w:hAnsi="Calibri Light" w:cs="Calibri Light"/>
          <w:lang w:val="fr-FR"/>
        </w:rPr>
        <w:t>Afin de favoriser l’implication et l’investissement des salariés dans leur vie professionnelle et ainsi contribuer à leur évolution mais également à l’équilibre entre leur vie personnelle et leur vie professionnelle, en 202</w:t>
      </w:r>
      <w:r w:rsidR="00B84ADA">
        <w:rPr>
          <w:rFonts w:ascii="Calibri Light" w:hAnsi="Calibri Light" w:cs="Calibri Light"/>
          <w:lang w:val="fr-FR"/>
        </w:rPr>
        <w:t>5</w:t>
      </w:r>
      <w:r w:rsidRPr="00C316F1">
        <w:rPr>
          <w:rFonts w:ascii="Calibri Light" w:hAnsi="Calibri Light" w:cs="Calibri Light"/>
          <w:lang w:val="fr-FR"/>
        </w:rPr>
        <w:t xml:space="preserve">, il a été convenu d’instaurer </w:t>
      </w:r>
      <w:r w:rsidR="00845B60">
        <w:rPr>
          <w:rFonts w:ascii="Calibri Light" w:hAnsi="Calibri Light" w:cs="Calibri Light"/>
          <w:lang w:val="fr-FR"/>
        </w:rPr>
        <w:t>un jour</w:t>
      </w:r>
      <w:r w:rsidR="00B84ADA">
        <w:rPr>
          <w:rFonts w:ascii="Calibri Light" w:hAnsi="Calibri Light" w:cs="Calibri Light"/>
          <w:lang w:val="fr-FR"/>
        </w:rPr>
        <w:t xml:space="preserve"> </w:t>
      </w:r>
      <w:r w:rsidRPr="002E3419">
        <w:rPr>
          <w:rFonts w:ascii="Calibri Light" w:hAnsi="Calibri Light" w:cs="Calibri Light"/>
          <w:lang w:val="fr-FR"/>
        </w:rPr>
        <w:t xml:space="preserve">de congé supplémentaire à partir de 20 années d’ancienneté acquise au niveau du groupe. </w:t>
      </w:r>
    </w:p>
    <w:p w14:paraId="37625A1B" w14:textId="5A89075A" w:rsidR="002E3419" w:rsidRDefault="002E3419" w:rsidP="00C316F1">
      <w:pPr>
        <w:spacing w:before="100" w:beforeAutospacing="1" w:after="100" w:afterAutospacing="1" w:line="240" w:lineRule="auto"/>
        <w:jc w:val="both"/>
        <w:rPr>
          <w:rFonts w:ascii="Calibri Light" w:hAnsi="Calibri Light" w:cs="Calibri Light"/>
          <w:lang w:val="fr-FR"/>
        </w:rPr>
      </w:pPr>
      <w:r>
        <w:rPr>
          <w:rFonts w:ascii="Calibri Light" w:hAnsi="Calibri Light" w:cs="Calibri Light"/>
          <w:lang w:val="fr-FR"/>
        </w:rPr>
        <w:t>Les Parties ont convenu, par le présent accord, d’améliorer le dispositif précéd</w:t>
      </w:r>
      <w:r w:rsidR="006C76D2">
        <w:rPr>
          <w:rFonts w:ascii="Calibri Light" w:hAnsi="Calibri Light" w:cs="Calibri Light"/>
          <w:lang w:val="fr-FR"/>
        </w:rPr>
        <w:t xml:space="preserve">ent visant à reconnaitre les années d’ancienneté des collaborateurs au sein du groupe, en particulier ceux ayant acquis 10 années et 20 années d’ancienneté. </w:t>
      </w:r>
    </w:p>
    <w:p w14:paraId="57D2F870" w14:textId="595CCC30" w:rsidR="006C76D2" w:rsidRDefault="006C76D2" w:rsidP="00C316F1">
      <w:pPr>
        <w:spacing w:before="100" w:beforeAutospacing="1" w:after="100" w:afterAutospacing="1" w:line="240" w:lineRule="auto"/>
        <w:jc w:val="both"/>
        <w:rPr>
          <w:rFonts w:ascii="Calibri Light" w:hAnsi="Calibri Light" w:cs="Calibri Light"/>
          <w:lang w:val="fr-FR"/>
        </w:rPr>
      </w:pPr>
      <w:r>
        <w:rPr>
          <w:rFonts w:ascii="Calibri Light" w:hAnsi="Calibri Light" w:cs="Calibri Light"/>
          <w:lang w:val="fr-FR"/>
        </w:rPr>
        <w:t>Ainsi, à compter du 1</w:t>
      </w:r>
      <w:r w:rsidRPr="006C76D2">
        <w:rPr>
          <w:rFonts w:ascii="Calibri Light" w:hAnsi="Calibri Light" w:cs="Calibri Light"/>
          <w:vertAlign w:val="superscript"/>
          <w:lang w:val="fr-FR"/>
        </w:rPr>
        <w:t>er</w:t>
      </w:r>
      <w:r>
        <w:rPr>
          <w:rFonts w:ascii="Calibri Light" w:hAnsi="Calibri Light" w:cs="Calibri Light"/>
          <w:lang w:val="fr-FR"/>
        </w:rPr>
        <w:t xml:space="preserve"> janvier 2026, il est octroyé : </w:t>
      </w:r>
    </w:p>
    <w:p w14:paraId="45C519D4" w14:textId="77777777" w:rsidR="00963263" w:rsidRDefault="00963263" w:rsidP="00963263">
      <w:pPr>
        <w:pStyle w:val="Paragraphedeliste"/>
        <w:numPr>
          <w:ilvl w:val="0"/>
          <w:numId w:val="10"/>
        </w:numPr>
        <w:spacing w:before="100" w:beforeAutospacing="1" w:after="100" w:afterAutospacing="1" w:line="240" w:lineRule="auto"/>
        <w:jc w:val="both"/>
        <w:rPr>
          <w:rFonts w:ascii="Calibri Light" w:hAnsi="Calibri Light" w:cs="Calibri Light"/>
          <w:b/>
          <w:bCs/>
          <w:lang w:val="fr-FR"/>
        </w:rPr>
      </w:pPr>
      <w:r>
        <w:rPr>
          <w:rFonts w:ascii="Calibri Light" w:hAnsi="Calibri Light" w:cs="Calibri Light"/>
          <w:b/>
          <w:bCs/>
          <w:lang w:val="fr-FR"/>
        </w:rPr>
        <w:t xml:space="preserve">Un jour de congé à partir de 10 années d’ancienneté acquises au niveau du groupe, </w:t>
      </w:r>
    </w:p>
    <w:p w14:paraId="357CA8FE" w14:textId="6119C522" w:rsidR="00963263" w:rsidRPr="006C76D2" w:rsidRDefault="00963263" w:rsidP="00963263">
      <w:pPr>
        <w:pStyle w:val="Paragraphedeliste"/>
        <w:numPr>
          <w:ilvl w:val="0"/>
          <w:numId w:val="10"/>
        </w:numPr>
        <w:spacing w:before="100" w:beforeAutospacing="1" w:after="100" w:afterAutospacing="1" w:line="240" w:lineRule="auto"/>
        <w:jc w:val="both"/>
        <w:rPr>
          <w:rFonts w:ascii="Calibri Light" w:hAnsi="Calibri Light" w:cs="Calibri Light"/>
          <w:b/>
          <w:bCs/>
          <w:lang w:val="fr-FR"/>
        </w:rPr>
      </w:pPr>
      <w:r>
        <w:rPr>
          <w:rFonts w:ascii="Calibri Light" w:hAnsi="Calibri Light" w:cs="Calibri Light"/>
          <w:b/>
          <w:bCs/>
          <w:lang w:val="fr-FR"/>
        </w:rPr>
        <w:t xml:space="preserve">Un jour supplémentaire de congé à partir de 20 années d’ancienneté acquises au niveau du groupe, soit </w:t>
      </w:r>
      <w:r w:rsidR="00845B60">
        <w:rPr>
          <w:rFonts w:ascii="Calibri Light" w:hAnsi="Calibri Light" w:cs="Calibri Light"/>
          <w:b/>
          <w:bCs/>
          <w:lang w:val="fr-FR"/>
        </w:rPr>
        <w:t>2</w:t>
      </w:r>
      <w:r>
        <w:rPr>
          <w:rFonts w:ascii="Calibri Light" w:hAnsi="Calibri Light" w:cs="Calibri Light"/>
          <w:b/>
          <w:bCs/>
          <w:lang w:val="fr-FR"/>
        </w:rPr>
        <w:t xml:space="preserve"> jours de congé d’ancienneté. </w:t>
      </w:r>
    </w:p>
    <w:p w14:paraId="14E45A16"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Le jour d’ancienneté est acquis à la date anniversaire d’entrée du salarié au sein du groupe.</w:t>
      </w:r>
    </w:p>
    <w:p w14:paraId="606094BD" w14:textId="438834F8" w:rsidR="00512AE9" w:rsidRDefault="001A3243" w:rsidP="00C316F1">
      <w:pPr>
        <w:spacing w:before="100" w:beforeAutospacing="1" w:after="100" w:afterAutospacing="1" w:line="240" w:lineRule="auto"/>
        <w:jc w:val="both"/>
        <w:rPr>
          <w:rFonts w:ascii="Calibri Light" w:hAnsi="Calibri Light" w:cs="Calibri Light"/>
          <w:lang w:val="fr-FR"/>
        </w:rPr>
      </w:pPr>
      <w:r>
        <w:rPr>
          <w:rFonts w:ascii="Calibri Light" w:hAnsi="Calibri Light" w:cs="Calibri Light"/>
          <w:lang w:val="fr-FR"/>
        </w:rPr>
        <w:t xml:space="preserve">Les Parties ont convenu que </w:t>
      </w:r>
      <w:r w:rsidR="008D4672">
        <w:rPr>
          <w:rFonts w:ascii="Calibri Light" w:hAnsi="Calibri Light" w:cs="Calibri Light"/>
          <w:lang w:val="fr-FR"/>
        </w:rPr>
        <w:t xml:space="preserve">ces congés d’ancienneté </w:t>
      </w:r>
      <w:r w:rsidR="009B19EF">
        <w:rPr>
          <w:rFonts w:ascii="Calibri Light" w:hAnsi="Calibri Light" w:cs="Calibri Light"/>
          <w:lang w:val="fr-FR"/>
        </w:rPr>
        <w:t xml:space="preserve">n’ont pas d’effet rétroactif et </w:t>
      </w:r>
      <w:r w:rsidR="008D4672">
        <w:rPr>
          <w:rFonts w:ascii="Calibri Light" w:hAnsi="Calibri Light" w:cs="Calibri Light"/>
          <w:lang w:val="fr-FR"/>
        </w:rPr>
        <w:t xml:space="preserve">ne se cumulent pas d’une tranche d’ancienneté à une autre. </w:t>
      </w:r>
    </w:p>
    <w:p w14:paraId="5AAF076F" w14:textId="52637FA9" w:rsidR="00796C00" w:rsidRDefault="00796C00" w:rsidP="00C316F1">
      <w:pPr>
        <w:spacing w:before="100" w:beforeAutospacing="1" w:after="100" w:afterAutospacing="1" w:line="240" w:lineRule="auto"/>
        <w:jc w:val="both"/>
        <w:rPr>
          <w:rFonts w:ascii="Calibri Light" w:hAnsi="Calibri Light" w:cs="Calibri Light"/>
          <w:lang w:val="fr-FR"/>
        </w:rPr>
      </w:pPr>
    </w:p>
    <w:p w14:paraId="7D270121" w14:textId="5B64F1F9" w:rsidR="00796C00" w:rsidRDefault="00796C00" w:rsidP="00C316F1">
      <w:pPr>
        <w:spacing w:before="100" w:beforeAutospacing="1" w:after="100" w:afterAutospacing="1" w:line="240" w:lineRule="auto"/>
        <w:jc w:val="both"/>
        <w:rPr>
          <w:rFonts w:ascii="Calibri Light" w:hAnsi="Calibri Light" w:cs="Calibri Light"/>
          <w:lang w:val="fr-FR"/>
        </w:rPr>
      </w:pPr>
      <w:r>
        <w:rPr>
          <w:rFonts w:ascii="Calibri Light" w:hAnsi="Calibri Light" w:cs="Calibri Light"/>
          <w:noProof/>
          <w:lang w:val="fr-FR"/>
        </w:rPr>
        <mc:AlternateContent>
          <mc:Choice Requires="wps">
            <w:drawing>
              <wp:anchor distT="0" distB="0" distL="114300" distR="114300" simplePos="0" relativeHeight="251665408" behindDoc="1" locked="0" layoutInCell="1" allowOverlap="1" wp14:anchorId="33E866C9" wp14:editId="63910EF4">
                <wp:simplePos x="0" y="0"/>
                <wp:positionH relativeFrom="column">
                  <wp:posOffset>-281940</wp:posOffset>
                </wp:positionH>
                <wp:positionV relativeFrom="paragraph">
                  <wp:posOffset>257801</wp:posOffset>
                </wp:positionV>
                <wp:extent cx="6129337" cy="2852737"/>
                <wp:effectExtent l="57150" t="19050" r="81280" b="100330"/>
                <wp:wrapNone/>
                <wp:docPr id="1828058642" name="Rectangle 1"/>
                <wp:cNvGraphicFramePr/>
                <a:graphic xmlns:a="http://schemas.openxmlformats.org/drawingml/2006/main">
                  <a:graphicData uri="http://schemas.microsoft.com/office/word/2010/wordprocessingShape">
                    <wps:wsp>
                      <wps:cNvSpPr/>
                      <wps:spPr>
                        <a:xfrm>
                          <a:off x="0" y="0"/>
                          <a:ext cx="6129337" cy="2852737"/>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FBD2F39" id="Rectangle 1" o:spid="_x0000_s1026" style="position:absolute;margin-left:-22.2pt;margin-top:20.3pt;width:482.6pt;height:224.6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" fillcolor="white [3212]" strokecolor="black [3213]">
                <v:shadow on="t" color="black" opacity="22937f" origin=",.5" offset="0,.63889mm"/>
              </v:rect>
            </w:pict>
          </mc:Fallback>
        </mc:AlternateContent>
      </w:r>
    </w:p>
    <w:p w14:paraId="678FCB6D" w14:textId="77777777" w:rsidR="001A3243" w:rsidRPr="001A3243" w:rsidRDefault="001A3243" w:rsidP="001A3243">
      <w:pPr>
        <w:spacing w:before="100" w:beforeAutospacing="1" w:after="100" w:afterAutospacing="1" w:line="240" w:lineRule="auto"/>
        <w:jc w:val="both"/>
        <w:rPr>
          <w:rFonts w:ascii="Calibri Light" w:hAnsi="Calibri Light" w:cs="Calibri Light"/>
          <w:lang w:val="fr-FR"/>
        </w:rPr>
      </w:pPr>
      <w:r w:rsidRPr="001A3243">
        <w:rPr>
          <w:rFonts w:ascii="Calibri Light" w:hAnsi="Calibri Light" w:cs="Calibri Light"/>
          <w:b/>
          <w:bCs/>
          <w:i/>
          <w:iCs/>
          <w:u w:val="single"/>
          <w:lang w:val="fr-FR"/>
        </w:rPr>
        <w:t xml:space="preserve">Exemples 1 : </w:t>
      </w:r>
    </w:p>
    <w:p w14:paraId="127C1541" w14:textId="727B57A9" w:rsidR="001A3243" w:rsidRPr="001A3243" w:rsidRDefault="001A3243" w:rsidP="001A3243">
      <w:pPr>
        <w:spacing w:before="100" w:beforeAutospacing="1" w:after="100" w:afterAutospacing="1" w:line="240" w:lineRule="auto"/>
        <w:jc w:val="both"/>
        <w:rPr>
          <w:rFonts w:ascii="Calibri Light" w:hAnsi="Calibri Light" w:cs="Calibri Light"/>
          <w:lang w:val="fr-FR"/>
        </w:rPr>
      </w:pPr>
      <w:r w:rsidRPr="001A3243">
        <w:rPr>
          <w:rFonts w:ascii="Calibri Light" w:hAnsi="Calibri Light" w:cs="Calibri Light"/>
          <w:i/>
          <w:iCs/>
          <w:lang w:val="fr-FR"/>
        </w:rPr>
        <w:t xml:space="preserve">Un salarié </w:t>
      </w:r>
      <w:r w:rsidR="003C767D">
        <w:rPr>
          <w:rFonts w:ascii="Calibri Light" w:hAnsi="Calibri Light" w:cs="Calibri Light"/>
          <w:i/>
          <w:iCs/>
          <w:lang w:val="fr-FR"/>
        </w:rPr>
        <w:t>dispose de</w:t>
      </w:r>
      <w:r w:rsidRPr="001A3243">
        <w:rPr>
          <w:rFonts w:ascii="Calibri Light" w:hAnsi="Calibri Light" w:cs="Calibri Light"/>
          <w:i/>
          <w:iCs/>
          <w:lang w:val="fr-FR"/>
        </w:rPr>
        <w:t xml:space="preserve"> 11 an</w:t>
      </w:r>
      <w:r w:rsidR="00E01A14">
        <w:rPr>
          <w:rFonts w:ascii="Calibri Light" w:hAnsi="Calibri Light" w:cs="Calibri Light"/>
          <w:i/>
          <w:iCs/>
          <w:lang w:val="fr-FR"/>
        </w:rPr>
        <w:t>nées</w:t>
      </w:r>
      <w:r w:rsidRPr="001A3243">
        <w:rPr>
          <w:rFonts w:ascii="Calibri Light" w:hAnsi="Calibri Light" w:cs="Calibri Light"/>
          <w:i/>
          <w:iCs/>
          <w:lang w:val="fr-FR"/>
        </w:rPr>
        <w:t xml:space="preserve"> d’ancienneté en mars 2026. Il va bénéficier des congés payés de la « tranche 10 ans », soit 1 congé payé sur l’année. </w:t>
      </w:r>
    </w:p>
    <w:p w14:paraId="3D480D5E" w14:textId="77777777" w:rsidR="001A3243" w:rsidRPr="001A3243" w:rsidRDefault="001A3243" w:rsidP="001A3243">
      <w:pPr>
        <w:spacing w:before="100" w:beforeAutospacing="1" w:after="100" w:afterAutospacing="1" w:line="240" w:lineRule="auto"/>
        <w:jc w:val="both"/>
        <w:rPr>
          <w:rFonts w:ascii="Calibri Light" w:hAnsi="Calibri Light" w:cs="Calibri Light"/>
          <w:lang w:val="fr-FR"/>
        </w:rPr>
      </w:pPr>
      <w:r w:rsidRPr="001A3243">
        <w:rPr>
          <w:rFonts w:ascii="Calibri Light" w:hAnsi="Calibri Light" w:cs="Calibri Light"/>
          <w:b/>
          <w:bCs/>
          <w:i/>
          <w:iCs/>
          <w:u w:val="single"/>
          <w:lang w:val="fr-FR"/>
        </w:rPr>
        <w:t xml:space="preserve">Exemple 2 : </w:t>
      </w:r>
    </w:p>
    <w:p w14:paraId="1035B62E" w14:textId="16C5565E" w:rsidR="001A3243" w:rsidRPr="001A3243" w:rsidRDefault="001A3243" w:rsidP="001A3243">
      <w:pPr>
        <w:spacing w:before="100" w:beforeAutospacing="1" w:after="100" w:afterAutospacing="1" w:line="240" w:lineRule="auto"/>
        <w:jc w:val="both"/>
        <w:rPr>
          <w:rFonts w:ascii="Calibri Light" w:hAnsi="Calibri Light" w:cs="Calibri Light"/>
          <w:lang w:val="fr-FR"/>
        </w:rPr>
      </w:pPr>
      <w:r w:rsidRPr="001A3243">
        <w:rPr>
          <w:rFonts w:ascii="Calibri Light" w:hAnsi="Calibri Light" w:cs="Calibri Light"/>
          <w:i/>
          <w:iCs/>
          <w:lang w:val="fr-FR"/>
        </w:rPr>
        <w:t xml:space="preserve">Un salarié </w:t>
      </w:r>
      <w:r w:rsidR="003C767D">
        <w:rPr>
          <w:rFonts w:ascii="Calibri Light" w:hAnsi="Calibri Light" w:cs="Calibri Light"/>
          <w:i/>
          <w:iCs/>
          <w:lang w:val="fr-FR"/>
        </w:rPr>
        <w:t>dispose</w:t>
      </w:r>
      <w:r w:rsidR="00E01A14">
        <w:rPr>
          <w:rFonts w:ascii="Calibri Light" w:hAnsi="Calibri Light" w:cs="Calibri Light"/>
          <w:i/>
          <w:iCs/>
          <w:lang w:val="fr-FR"/>
        </w:rPr>
        <w:t xml:space="preserve"> de</w:t>
      </w:r>
      <w:r w:rsidRPr="001A3243">
        <w:rPr>
          <w:rFonts w:ascii="Calibri Light" w:hAnsi="Calibri Light" w:cs="Calibri Light"/>
          <w:i/>
          <w:iCs/>
          <w:lang w:val="fr-FR"/>
        </w:rPr>
        <w:t xml:space="preserve"> 24 an</w:t>
      </w:r>
      <w:r w:rsidR="00E01A14">
        <w:rPr>
          <w:rFonts w:ascii="Calibri Light" w:hAnsi="Calibri Light" w:cs="Calibri Light"/>
          <w:i/>
          <w:iCs/>
          <w:lang w:val="fr-FR"/>
        </w:rPr>
        <w:t>nées</w:t>
      </w:r>
      <w:r w:rsidRPr="001A3243">
        <w:rPr>
          <w:rFonts w:ascii="Calibri Light" w:hAnsi="Calibri Light" w:cs="Calibri Light"/>
          <w:i/>
          <w:iCs/>
          <w:lang w:val="fr-FR"/>
        </w:rPr>
        <w:t xml:space="preserve"> d’ancienneté en mars 2026. Il va bénéficier des congés payés de la « tranche 20 ans », soit </w:t>
      </w:r>
      <w:r w:rsidR="00D804C0">
        <w:rPr>
          <w:rFonts w:ascii="Calibri Light" w:hAnsi="Calibri Light" w:cs="Calibri Light"/>
          <w:i/>
          <w:iCs/>
          <w:lang w:val="fr-FR"/>
        </w:rPr>
        <w:t>2</w:t>
      </w:r>
      <w:r w:rsidRPr="001A3243">
        <w:rPr>
          <w:rFonts w:ascii="Calibri Light" w:hAnsi="Calibri Light" w:cs="Calibri Light"/>
          <w:i/>
          <w:iCs/>
          <w:lang w:val="fr-FR"/>
        </w:rPr>
        <w:t xml:space="preserve"> congés payés sur l’année. </w:t>
      </w:r>
    </w:p>
    <w:p w14:paraId="779AACD1" w14:textId="77777777" w:rsidR="001A3243" w:rsidRPr="001A3243" w:rsidRDefault="001A3243" w:rsidP="001A3243">
      <w:pPr>
        <w:spacing w:before="100" w:beforeAutospacing="1" w:after="100" w:afterAutospacing="1" w:line="240" w:lineRule="auto"/>
        <w:jc w:val="both"/>
        <w:rPr>
          <w:rFonts w:ascii="Calibri Light" w:hAnsi="Calibri Light" w:cs="Calibri Light"/>
          <w:lang w:val="fr-FR"/>
        </w:rPr>
      </w:pPr>
      <w:r w:rsidRPr="001A3243">
        <w:rPr>
          <w:rFonts w:ascii="Calibri Light" w:hAnsi="Calibri Light" w:cs="Calibri Light"/>
          <w:b/>
          <w:bCs/>
          <w:i/>
          <w:iCs/>
          <w:u w:val="single"/>
          <w:lang w:val="fr-FR"/>
        </w:rPr>
        <w:t xml:space="preserve">Exemple 3 </w:t>
      </w:r>
      <w:r w:rsidRPr="001A3243">
        <w:rPr>
          <w:rFonts w:ascii="Calibri Light" w:hAnsi="Calibri Light" w:cs="Calibri Light"/>
          <w:i/>
          <w:iCs/>
          <w:lang w:val="fr-FR"/>
        </w:rPr>
        <w:t xml:space="preserve">: </w:t>
      </w:r>
    </w:p>
    <w:p w14:paraId="03E4D147" w14:textId="284FA05E" w:rsidR="001A3243" w:rsidRPr="001A3243" w:rsidRDefault="001A3243" w:rsidP="001A3243">
      <w:pPr>
        <w:spacing w:before="100" w:beforeAutospacing="1" w:after="100" w:afterAutospacing="1" w:line="240" w:lineRule="auto"/>
        <w:jc w:val="both"/>
        <w:rPr>
          <w:rFonts w:ascii="Calibri Light" w:hAnsi="Calibri Light" w:cs="Calibri Light"/>
          <w:lang w:val="fr-FR"/>
        </w:rPr>
      </w:pPr>
      <w:r w:rsidRPr="001A3243">
        <w:rPr>
          <w:rFonts w:ascii="Calibri Light" w:hAnsi="Calibri Light" w:cs="Calibri Light"/>
          <w:i/>
          <w:iCs/>
          <w:lang w:val="fr-FR"/>
        </w:rPr>
        <w:t xml:space="preserve">Un salarié </w:t>
      </w:r>
      <w:r w:rsidR="00E01A14">
        <w:rPr>
          <w:rFonts w:ascii="Calibri Light" w:hAnsi="Calibri Light" w:cs="Calibri Light"/>
          <w:i/>
          <w:iCs/>
          <w:lang w:val="fr-FR"/>
        </w:rPr>
        <w:t>dispose de</w:t>
      </w:r>
      <w:r w:rsidRPr="001A3243">
        <w:rPr>
          <w:rFonts w:ascii="Calibri Light" w:hAnsi="Calibri Light" w:cs="Calibri Light"/>
          <w:i/>
          <w:iCs/>
          <w:lang w:val="fr-FR"/>
        </w:rPr>
        <w:t xml:space="preserve"> 19 an</w:t>
      </w:r>
      <w:r w:rsidR="00E01A14">
        <w:rPr>
          <w:rFonts w:ascii="Calibri Light" w:hAnsi="Calibri Light" w:cs="Calibri Light"/>
          <w:i/>
          <w:iCs/>
          <w:lang w:val="fr-FR"/>
        </w:rPr>
        <w:t>nées</w:t>
      </w:r>
      <w:r w:rsidRPr="001A3243">
        <w:rPr>
          <w:rFonts w:ascii="Calibri Light" w:hAnsi="Calibri Light" w:cs="Calibri Light"/>
          <w:i/>
          <w:iCs/>
          <w:lang w:val="fr-FR"/>
        </w:rPr>
        <w:t xml:space="preserve"> d’ancienneté en mars 2026. Il va bénéficier des congés payés de la « tranche 10 ans », soit 1 congé payé sur l’année. Lorsqu’il atteindra les 20 années d’ancienneté, il bénéficiera des congés payés de la « tranche 20 ans », soit </w:t>
      </w:r>
      <w:r w:rsidR="00D804C0">
        <w:rPr>
          <w:rFonts w:ascii="Calibri Light" w:hAnsi="Calibri Light" w:cs="Calibri Light"/>
          <w:i/>
          <w:iCs/>
          <w:lang w:val="fr-FR"/>
        </w:rPr>
        <w:t>2</w:t>
      </w:r>
      <w:r w:rsidRPr="001A3243">
        <w:rPr>
          <w:rFonts w:ascii="Calibri Light" w:hAnsi="Calibri Light" w:cs="Calibri Light"/>
          <w:i/>
          <w:iCs/>
          <w:lang w:val="fr-FR"/>
        </w:rPr>
        <w:t xml:space="preserve"> congés payés. </w:t>
      </w:r>
    </w:p>
    <w:p w14:paraId="4A37128D" w14:textId="77777777" w:rsidR="001A3243" w:rsidRDefault="001A3243" w:rsidP="00C316F1">
      <w:pPr>
        <w:spacing w:before="100" w:beforeAutospacing="1" w:after="100" w:afterAutospacing="1" w:line="240" w:lineRule="auto"/>
        <w:jc w:val="both"/>
        <w:rPr>
          <w:rFonts w:ascii="Calibri Light" w:hAnsi="Calibri Light" w:cs="Calibri Light"/>
          <w:lang w:val="fr-FR"/>
        </w:rPr>
      </w:pPr>
    </w:p>
    <w:p w14:paraId="48C1A317" w14:textId="6ED2B10D" w:rsidR="00495582" w:rsidRPr="00DC6000" w:rsidRDefault="00C316F1" w:rsidP="00DC6000">
      <w:pPr>
        <w:spacing w:before="100" w:beforeAutospacing="1" w:after="100" w:afterAutospacing="1" w:line="240" w:lineRule="auto"/>
        <w:jc w:val="both"/>
        <w:rPr>
          <w:color w:val="000000"/>
          <w:sz w:val="27"/>
          <w:szCs w:val="27"/>
          <w:lang w:val="fr-FR"/>
        </w:rPr>
      </w:pPr>
      <w:r w:rsidRPr="00C316F1">
        <w:rPr>
          <w:rFonts w:ascii="Calibri Light" w:hAnsi="Calibri Light" w:cs="Calibri Light"/>
          <w:lang w:val="fr-FR"/>
        </w:rPr>
        <w:t>La période de référence propre à la prise de ce congé supplémentaire d’ancienneté est du 1er janvier au 31 décembre de l’année considérée. Le congé d'ancienneté devra être soldé au maximum au 31 décembre de l'année N. Au-delà de cette date il sera perdu.</w:t>
      </w:r>
      <w:r w:rsidRPr="00C316F1">
        <w:rPr>
          <w:color w:val="000000"/>
          <w:sz w:val="27"/>
          <w:szCs w:val="27"/>
          <w:lang w:val="fr-FR"/>
        </w:rPr>
        <w:t xml:space="preserve"> </w:t>
      </w:r>
    </w:p>
    <w:p w14:paraId="2874418D" w14:textId="1FFC3FC5" w:rsidR="00C316F1" w:rsidRPr="00C316F1" w:rsidRDefault="00C316F1" w:rsidP="00796C00">
      <w:pPr>
        <w:spacing w:before="100" w:beforeAutospacing="1" w:after="100" w:afterAutospacing="1" w:line="240" w:lineRule="auto"/>
        <w:jc w:val="both"/>
        <w:rPr>
          <w:rFonts w:ascii="Calibri Light" w:hAnsi="Calibri Light" w:cs="Calibri Light"/>
          <w:lang w:val="fr-FR"/>
        </w:rPr>
      </w:pPr>
      <w:r w:rsidRPr="00C316F1">
        <w:rPr>
          <w:rFonts w:ascii="Calibri Light" w:hAnsi="Calibri Light" w:cs="Calibri Light"/>
          <w:lang w:val="fr-FR"/>
        </w:rPr>
        <w:t>Les parties conviennent que le congé d’ancienneté ne peut donner lieu ni à un paiement ni à un report</w:t>
      </w:r>
      <w:r w:rsidR="00796C00">
        <w:rPr>
          <w:rFonts w:ascii="Calibri Light" w:hAnsi="Calibri Light" w:cs="Calibri Light"/>
          <w:lang w:val="fr-FR"/>
        </w:rPr>
        <w:t>.</w:t>
      </w:r>
    </w:p>
    <w:p w14:paraId="0F03857C" w14:textId="4EF7A558" w:rsidR="00C316F1" w:rsidRPr="00C316F1" w:rsidRDefault="00796C00" w:rsidP="00C316F1">
      <w:pPr>
        <w:pStyle w:val="Titre1"/>
        <w:rPr>
          <w:rFonts w:ascii="Calibri Light" w:hAnsi="Calibri Light" w:cs="Calibri Light"/>
          <w:b w:val="0"/>
          <w:bCs w:val="0"/>
          <w:sz w:val="22"/>
          <w:szCs w:val="22"/>
          <w:u w:val="single"/>
          <w:lang w:val="fr-FR"/>
        </w:rPr>
      </w:pPr>
      <w:r>
        <w:rPr>
          <w:rFonts w:ascii="Calibri Light" w:hAnsi="Calibri Light" w:cs="Calibri Light"/>
          <w:sz w:val="22"/>
          <w:szCs w:val="22"/>
          <w:u w:val="single"/>
          <w:lang w:val="fr-FR"/>
        </w:rPr>
        <w:t>I</w:t>
      </w:r>
      <w:r w:rsidR="00C316F1" w:rsidRPr="00C316F1">
        <w:rPr>
          <w:rFonts w:ascii="Calibri Light" w:hAnsi="Calibri Light" w:cs="Calibri Light"/>
          <w:sz w:val="22"/>
          <w:szCs w:val="22"/>
          <w:u w:val="single"/>
          <w:lang w:val="fr-FR"/>
        </w:rPr>
        <w:t>V – EGALITE PROFESSIONNELLE</w:t>
      </w:r>
    </w:p>
    <w:p w14:paraId="15248F8F" w14:textId="77777777" w:rsidR="00C316F1" w:rsidRPr="00C316F1" w:rsidRDefault="00C316F1" w:rsidP="00C316F1">
      <w:pPr>
        <w:spacing w:after="0"/>
        <w:jc w:val="both"/>
        <w:rPr>
          <w:rFonts w:ascii="Calibri Light" w:hAnsi="Calibri Light" w:cs="Calibri Light"/>
          <w:lang w:val="fr-FR"/>
        </w:rPr>
      </w:pPr>
    </w:p>
    <w:p w14:paraId="36A42C8E" w14:textId="77777777" w:rsidR="00C316F1" w:rsidRPr="00C316F1" w:rsidRDefault="00C316F1" w:rsidP="00C316F1">
      <w:pPr>
        <w:spacing w:after="0"/>
        <w:jc w:val="both"/>
        <w:rPr>
          <w:rFonts w:ascii="Calibri Light" w:hAnsi="Calibri Light" w:cs="Calibri Light"/>
          <w:lang w:val="fr-FR"/>
        </w:rPr>
      </w:pPr>
      <w:r w:rsidRPr="00C316F1">
        <w:rPr>
          <w:rFonts w:ascii="Calibri Light" w:hAnsi="Calibri Light" w:cs="Calibri Light"/>
          <w:lang w:val="fr-FR"/>
        </w:rPr>
        <w:t xml:space="preserve">Il a été conclu un accord de sous-groupe du secteur hôtellerie France sur l’égalité professionnelle le 31 octobre 2024 pour une durée de 4 ans. </w:t>
      </w:r>
    </w:p>
    <w:p w14:paraId="1F0E1DBB" w14:textId="77777777" w:rsidR="009908BC" w:rsidRPr="009908BC" w:rsidRDefault="009908BC" w:rsidP="009908BC">
      <w:pPr>
        <w:spacing w:after="0"/>
        <w:jc w:val="both"/>
        <w:rPr>
          <w:rFonts w:ascii="Calibri Light" w:hAnsi="Calibri Light" w:cs="Calibri Light"/>
          <w:b/>
          <w:bCs/>
          <w:lang w:val="fr-FR"/>
        </w:rPr>
      </w:pPr>
    </w:p>
    <w:p w14:paraId="13839EFF" w14:textId="01BFEA44" w:rsidR="00C316F1" w:rsidRPr="00C316F1" w:rsidRDefault="00C316F1" w:rsidP="009908BC">
      <w:pPr>
        <w:pStyle w:val="Corpsdetexte2"/>
        <w:spacing w:line="240" w:lineRule="auto"/>
        <w:jc w:val="both"/>
        <w:rPr>
          <w:rFonts w:ascii="Calibri Light" w:hAnsi="Calibri Light" w:cs="Calibri Light"/>
          <w:lang w:val="fr-FR"/>
        </w:rPr>
      </w:pPr>
      <w:r w:rsidRPr="00C316F1">
        <w:rPr>
          <w:rFonts w:ascii="Calibri Light" w:hAnsi="Calibri Light" w:cs="Calibri Light"/>
          <w:lang w:val="fr-FR"/>
        </w:rPr>
        <w:t xml:space="preserve">A l’issue de son congé parental, le collaborateur (homme ou femme) retrouve son emploi précédent ou un emploi similaire assorti d'une rémunération au moins équivalente, à savoir la rémunération qu’il avait avant son départ, réévaluée sur la base des augmentations collectives accordées pendant toute la durée de son absence, sous réserve de respecter les conditions prévues à l’article 1 du chapitre I de ce présent accord.  </w:t>
      </w:r>
    </w:p>
    <w:p w14:paraId="3B774E9D" w14:textId="77777777" w:rsidR="00C316F1" w:rsidRPr="00C316F1" w:rsidRDefault="00C316F1" w:rsidP="009908BC">
      <w:pPr>
        <w:pStyle w:val="Corpsdetexte2"/>
        <w:spacing w:line="240" w:lineRule="auto"/>
        <w:jc w:val="both"/>
        <w:rPr>
          <w:rFonts w:ascii="Calibri Light" w:hAnsi="Calibri Light" w:cs="Calibri Light"/>
          <w:lang w:val="fr-FR"/>
        </w:rPr>
      </w:pPr>
      <w:r w:rsidRPr="00C316F1">
        <w:rPr>
          <w:rFonts w:ascii="Calibri Light" w:hAnsi="Calibri Light" w:cs="Calibri Light"/>
          <w:lang w:val="fr-FR"/>
        </w:rPr>
        <w:t xml:space="preserve">Cette disposition est également applicable aux salariés ayant repris leur activité suite à un congé maternité, paternité ou d’adoption.  </w:t>
      </w:r>
    </w:p>
    <w:p w14:paraId="6B0FBCCB" w14:textId="77777777" w:rsidR="00C316F1" w:rsidRPr="00C316F1" w:rsidRDefault="00C316F1" w:rsidP="009908BC">
      <w:pPr>
        <w:pStyle w:val="Corpsdetexte2"/>
        <w:spacing w:line="240" w:lineRule="auto"/>
        <w:jc w:val="both"/>
        <w:rPr>
          <w:rFonts w:ascii="Calibri Light" w:hAnsi="Calibri Light" w:cs="Calibri Light"/>
          <w:lang w:val="fr-FR"/>
        </w:rPr>
      </w:pPr>
    </w:p>
    <w:p w14:paraId="5809302F" w14:textId="7391F17B" w:rsidR="00C316F1" w:rsidRDefault="00C316F1" w:rsidP="00796C00">
      <w:pPr>
        <w:pStyle w:val="Corpsdetexte2"/>
        <w:spacing w:line="240" w:lineRule="auto"/>
        <w:jc w:val="both"/>
        <w:rPr>
          <w:rFonts w:ascii="Calibri Light" w:hAnsi="Calibri Light" w:cs="Calibri Light"/>
          <w:lang w:val="fr-FR"/>
        </w:rPr>
      </w:pPr>
      <w:r w:rsidRPr="00C316F1">
        <w:rPr>
          <w:rFonts w:ascii="Calibri Light" w:hAnsi="Calibri Light" w:cs="Calibri Light"/>
          <w:lang w:val="fr-FR"/>
        </w:rPr>
        <w:t xml:space="preserve"> Il est rappelé qu’au retour de congé familial (maternité, paternité, d’adoption, parental) du collaborateur, et en cas d’évolution substantielle des technologies, une mise à niveau sera dispensée au collaborateur.</w:t>
      </w:r>
    </w:p>
    <w:p w14:paraId="6BAD626B" w14:textId="77777777" w:rsidR="00796C00" w:rsidRPr="00C316F1" w:rsidRDefault="00796C00" w:rsidP="00796C00">
      <w:pPr>
        <w:pStyle w:val="Corpsdetexte2"/>
        <w:spacing w:line="240" w:lineRule="auto"/>
        <w:jc w:val="both"/>
        <w:rPr>
          <w:rFonts w:ascii="Calibri Light" w:hAnsi="Calibri Light" w:cs="Calibri Light"/>
          <w:lang w:val="fr-FR"/>
        </w:rPr>
      </w:pPr>
    </w:p>
    <w:p w14:paraId="60BE7242" w14:textId="5C9029EE" w:rsidR="00C316F1" w:rsidRDefault="00C316F1" w:rsidP="00F5671C">
      <w:pPr>
        <w:spacing w:after="0"/>
        <w:jc w:val="both"/>
        <w:rPr>
          <w:rFonts w:ascii="Calibri Light" w:hAnsi="Calibri Light" w:cs="Calibri Light"/>
          <w:b/>
          <w:bCs/>
          <w:lang w:val="fr-FR"/>
        </w:rPr>
      </w:pPr>
      <w:r w:rsidRPr="00C316F1">
        <w:rPr>
          <w:rFonts w:ascii="Calibri Light" w:hAnsi="Calibri Light" w:cs="Calibri Light"/>
          <w:b/>
          <w:bCs/>
          <w:lang w:val="fr-FR"/>
        </w:rPr>
        <w:t xml:space="preserve">Article 2- </w:t>
      </w:r>
      <w:r w:rsidR="003019CE">
        <w:rPr>
          <w:rFonts w:ascii="Calibri Light" w:hAnsi="Calibri Light" w:cs="Calibri Light"/>
          <w:b/>
          <w:bCs/>
          <w:lang w:val="fr-FR"/>
        </w:rPr>
        <w:t>Autorisation d’absence pour les femmes souffrant d’endométriose</w:t>
      </w:r>
    </w:p>
    <w:p w14:paraId="05612865" w14:textId="77777777" w:rsidR="003019CE" w:rsidRDefault="003019CE" w:rsidP="00F5671C">
      <w:pPr>
        <w:spacing w:after="0"/>
        <w:jc w:val="both"/>
        <w:rPr>
          <w:rFonts w:ascii="Calibri Light" w:hAnsi="Calibri Light" w:cs="Calibri Light"/>
          <w:b/>
          <w:bCs/>
          <w:lang w:val="fr-FR"/>
        </w:rPr>
      </w:pPr>
    </w:p>
    <w:p w14:paraId="3A696436" w14:textId="7ED0F414" w:rsidR="003019CE" w:rsidRPr="00796C00" w:rsidRDefault="003019CE" w:rsidP="00F5671C">
      <w:pPr>
        <w:spacing w:after="0"/>
        <w:jc w:val="both"/>
        <w:rPr>
          <w:rFonts w:ascii="Calibri Light" w:hAnsi="Calibri Light" w:cs="Calibri Light"/>
          <w:lang w:val="fr-FR"/>
        </w:rPr>
      </w:pPr>
      <w:r w:rsidRPr="00796C00">
        <w:rPr>
          <w:rFonts w:ascii="Calibri Light" w:hAnsi="Calibri Light" w:cs="Calibri Light"/>
          <w:lang w:val="fr-FR"/>
        </w:rPr>
        <w:t xml:space="preserve">Conscients des enjeux et des défis auxquels les femmes peuvent être confrontée en matière de santé, et soucieux de leur bien-être au travail, </w:t>
      </w:r>
      <w:r w:rsidR="00E17657" w:rsidRPr="00796C00">
        <w:rPr>
          <w:rFonts w:ascii="Calibri Light" w:hAnsi="Calibri Light" w:cs="Calibri Light"/>
          <w:lang w:val="fr-FR"/>
        </w:rPr>
        <w:t xml:space="preserve">en 2025, il a été mis en place 3 journées d’absences </w:t>
      </w:r>
      <w:r w:rsidR="00DC6835" w:rsidRPr="00796C00">
        <w:rPr>
          <w:rFonts w:ascii="Calibri Light" w:hAnsi="Calibri Light" w:cs="Calibri Light"/>
          <w:lang w:val="fr-FR"/>
        </w:rPr>
        <w:t xml:space="preserve">rémunérées pour soutenir les femmes atteintes d’endométriose. </w:t>
      </w:r>
    </w:p>
    <w:p w14:paraId="3191A934" w14:textId="77777777" w:rsidR="00DC6835" w:rsidRPr="00796C00" w:rsidRDefault="00DC6835" w:rsidP="00F5671C">
      <w:pPr>
        <w:spacing w:after="0"/>
        <w:jc w:val="both"/>
        <w:rPr>
          <w:rFonts w:ascii="Calibri Light" w:hAnsi="Calibri Light" w:cs="Calibri Light"/>
          <w:lang w:val="fr-FR"/>
        </w:rPr>
      </w:pPr>
    </w:p>
    <w:p w14:paraId="0A43693A" w14:textId="3EDB502B" w:rsidR="00DC6835" w:rsidRPr="003019CE" w:rsidRDefault="00DC6835" w:rsidP="00F5671C">
      <w:pPr>
        <w:spacing w:after="0"/>
        <w:jc w:val="both"/>
        <w:rPr>
          <w:rFonts w:ascii="Calibri Light" w:eastAsia="Times New Roman" w:hAnsi="Calibri Light" w:cs="Calibri Light"/>
          <w:lang w:val="fr-FR" w:eastAsia="fr-FR"/>
        </w:rPr>
      </w:pPr>
      <w:r w:rsidRPr="00796C00">
        <w:rPr>
          <w:rFonts w:ascii="Calibri Light" w:hAnsi="Calibri Light" w:cs="Calibri Light"/>
          <w:lang w:val="fr-FR"/>
        </w:rPr>
        <w:t>Les Parties ont convenu de maintenir cette mesure selon les modalités prévues dans l’accord collectif NAO de 2025.</w:t>
      </w:r>
      <w:r>
        <w:rPr>
          <w:rFonts w:ascii="Calibri Light" w:hAnsi="Calibri Light" w:cs="Calibri Light"/>
          <w:lang w:val="fr-FR"/>
        </w:rPr>
        <w:t xml:space="preserve"> </w:t>
      </w:r>
    </w:p>
    <w:p w14:paraId="4675A974" w14:textId="77777777" w:rsidR="00D71AF6" w:rsidRDefault="00D71AF6" w:rsidP="00D71AF6">
      <w:pPr>
        <w:pStyle w:val="Titre1"/>
        <w:rPr>
          <w:rFonts w:ascii="Calibri Light" w:hAnsi="Calibri Light" w:cs="Calibri Light"/>
          <w:sz w:val="22"/>
          <w:szCs w:val="22"/>
          <w:u w:val="single"/>
          <w:lang w:val="fr-FR"/>
        </w:rPr>
      </w:pPr>
      <w:r w:rsidRPr="00A109BD">
        <w:rPr>
          <w:rFonts w:ascii="Calibri Light" w:hAnsi="Calibri Light" w:cs="Calibri Light"/>
          <w:sz w:val="22"/>
          <w:szCs w:val="22"/>
          <w:u w:val="single"/>
          <w:lang w:val="fr-FR"/>
        </w:rPr>
        <w:t>V- MESURES RELATIVES AUX CONDITIONS DE TRAVAIL</w:t>
      </w:r>
    </w:p>
    <w:p w14:paraId="2AF2AC12" w14:textId="77777777" w:rsidR="00D71AF6" w:rsidRPr="00A109BD" w:rsidRDefault="00D71AF6" w:rsidP="00D71AF6">
      <w:pPr>
        <w:rPr>
          <w:lang w:val="fr-FR"/>
        </w:rPr>
      </w:pPr>
    </w:p>
    <w:p w14:paraId="3ABFFBB7" w14:textId="77777777" w:rsidR="00D71AF6" w:rsidRPr="00A109BD" w:rsidRDefault="00D71AF6" w:rsidP="00D71AF6">
      <w:pPr>
        <w:pStyle w:val="Corpsdetexte2"/>
        <w:spacing w:line="240" w:lineRule="auto"/>
        <w:jc w:val="both"/>
        <w:rPr>
          <w:rFonts w:ascii="Calibri Light" w:hAnsi="Calibri Light" w:cs="Calibri Light"/>
          <w:lang w:val="fr-FR"/>
        </w:rPr>
      </w:pPr>
      <w:r w:rsidRPr="00A109BD">
        <w:rPr>
          <w:rFonts w:ascii="Calibri Light" w:hAnsi="Calibri Light" w:cs="Calibri Light"/>
          <w:lang w:val="fr-FR"/>
        </w:rPr>
        <w:t xml:space="preserve">Les partenaires sociaux souhaitent rappeler les mesures suivantes relatives aux conditions de travail qui ont été négociées de manière pérenne lors des NAO précédentes : </w:t>
      </w:r>
    </w:p>
    <w:p w14:paraId="722878C3" w14:textId="6AF4E466" w:rsidR="00D71AF6" w:rsidRDefault="00D71AF6" w:rsidP="00D71AF6">
      <w:pPr>
        <w:pStyle w:val="Corpsdetexte2"/>
        <w:numPr>
          <w:ilvl w:val="0"/>
          <w:numId w:val="14"/>
        </w:numPr>
        <w:spacing w:line="240" w:lineRule="auto"/>
        <w:jc w:val="both"/>
        <w:rPr>
          <w:rFonts w:ascii="Calibri Light" w:hAnsi="Calibri Light" w:cs="Calibri Light"/>
          <w:lang w:val="fr-FR"/>
        </w:rPr>
      </w:pPr>
      <w:r w:rsidRPr="00A109BD">
        <w:rPr>
          <w:rFonts w:ascii="Calibri Light" w:hAnsi="Calibri Light" w:cs="Calibri Light"/>
          <w:lang w:val="fr-FR"/>
        </w:rPr>
        <w:t>Paiement des RCR conformément à l’accord collectif NAO 202</w:t>
      </w:r>
      <w:r w:rsidR="000D48E3">
        <w:rPr>
          <w:rFonts w:ascii="Calibri Light" w:hAnsi="Calibri Light" w:cs="Calibri Light"/>
          <w:lang w:val="fr-FR"/>
        </w:rPr>
        <w:t>4</w:t>
      </w:r>
      <w:r w:rsidRPr="00A109BD">
        <w:rPr>
          <w:rFonts w:ascii="Calibri Light" w:hAnsi="Calibri Light" w:cs="Calibri Light"/>
          <w:lang w:val="fr-FR"/>
        </w:rPr>
        <w:t> ;</w:t>
      </w:r>
    </w:p>
    <w:p w14:paraId="15ADD684" w14:textId="049B5A88" w:rsidR="00D71AF6" w:rsidRPr="00A109BD" w:rsidRDefault="00D71AF6" w:rsidP="00D71AF6">
      <w:pPr>
        <w:pStyle w:val="Corpsdetexte2"/>
        <w:numPr>
          <w:ilvl w:val="0"/>
          <w:numId w:val="14"/>
        </w:numPr>
        <w:spacing w:line="240" w:lineRule="auto"/>
        <w:jc w:val="both"/>
        <w:rPr>
          <w:rFonts w:ascii="Calibri Light" w:hAnsi="Calibri Light" w:cs="Calibri Light"/>
          <w:lang w:val="fr-FR"/>
        </w:rPr>
      </w:pPr>
      <w:r w:rsidRPr="00A109BD">
        <w:rPr>
          <w:rFonts w:ascii="Calibri Light" w:hAnsi="Calibri Light" w:cs="Calibri Light"/>
          <w:lang w:val="fr-FR"/>
        </w:rPr>
        <w:t>10 week-ends garanti par an conformément à l’accord collectif NAO 202</w:t>
      </w:r>
      <w:r w:rsidR="000D48E3">
        <w:rPr>
          <w:rFonts w:ascii="Calibri Light" w:hAnsi="Calibri Light" w:cs="Calibri Light"/>
          <w:lang w:val="fr-FR"/>
        </w:rPr>
        <w:t>4</w:t>
      </w:r>
      <w:r w:rsidRPr="00A109BD">
        <w:rPr>
          <w:rFonts w:ascii="Calibri Light" w:hAnsi="Calibri Light" w:cs="Calibri Light"/>
          <w:lang w:val="fr-FR"/>
        </w:rPr>
        <w:t> ;</w:t>
      </w:r>
    </w:p>
    <w:p w14:paraId="490B3B3A" w14:textId="53015002" w:rsidR="00D71AF6" w:rsidRPr="00A109BD" w:rsidRDefault="00D71AF6" w:rsidP="00D71AF6">
      <w:pPr>
        <w:pStyle w:val="Corpsdetexte2"/>
        <w:numPr>
          <w:ilvl w:val="0"/>
          <w:numId w:val="14"/>
        </w:numPr>
        <w:spacing w:line="240" w:lineRule="auto"/>
        <w:jc w:val="both"/>
        <w:rPr>
          <w:rFonts w:ascii="Calibri Light" w:hAnsi="Calibri Light" w:cs="Calibri Light"/>
          <w:lang w:val="fr-FR"/>
        </w:rPr>
      </w:pPr>
      <w:r w:rsidRPr="00A109BD">
        <w:rPr>
          <w:rFonts w:ascii="Calibri Light" w:hAnsi="Calibri Light" w:cs="Calibri Light"/>
          <w:lang w:val="fr-FR"/>
        </w:rPr>
        <w:t>Prime coupure de 5€ conformément à l’accord collectif NAO 202</w:t>
      </w:r>
      <w:r w:rsidR="000D48E3">
        <w:rPr>
          <w:rFonts w:ascii="Calibri Light" w:hAnsi="Calibri Light" w:cs="Calibri Light"/>
          <w:lang w:val="fr-FR"/>
        </w:rPr>
        <w:t>4</w:t>
      </w:r>
      <w:r w:rsidRPr="00A109BD">
        <w:rPr>
          <w:rFonts w:ascii="Calibri Light" w:hAnsi="Calibri Light" w:cs="Calibri Light"/>
          <w:lang w:val="fr-FR"/>
        </w:rPr>
        <w:t> ;</w:t>
      </w:r>
    </w:p>
    <w:p w14:paraId="4EEBFF87" w14:textId="376B816D" w:rsidR="00D71AF6" w:rsidRPr="00A109BD" w:rsidRDefault="00D71AF6" w:rsidP="00D71AF6">
      <w:pPr>
        <w:pStyle w:val="Corpsdetexte2"/>
        <w:numPr>
          <w:ilvl w:val="0"/>
          <w:numId w:val="14"/>
        </w:numPr>
        <w:spacing w:line="240" w:lineRule="auto"/>
        <w:jc w:val="both"/>
        <w:rPr>
          <w:rFonts w:ascii="Calibri Light" w:hAnsi="Calibri Light" w:cs="Calibri Light"/>
          <w:lang w:val="fr-FR"/>
        </w:rPr>
      </w:pPr>
      <w:r w:rsidRPr="00A109BD">
        <w:rPr>
          <w:rFonts w:ascii="Calibri Light" w:hAnsi="Calibri Light" w:cs="Calibri Light"/>
          <w:lang w:val="fr-FR"/>
        </w:rPr>
        <w:t>RCR choisi conformément à l’accord collectif NAO 202</w:t>
      </w:r>
      <w:r w:rsidR="000D48E3">
        <w:rPr>
          <w:rFonts w:ascii="Calibri Light" w:hAnsi="Calibri Light" w:cs="Calibri Light"/>
          <w:lang w:val="fr-FR"/>
        </w:rPr>
        <w:t>4</w:t>
      </w:r>
      <w:r w:rsidRPr="00A109BD">
        <w:rPr>
          <w:rFonts w:ascii="Calibri Light" w:hAnsi="Calibri Light" w:cs="Calibri Light"/>
          <w:lang w:val="fr-FR"/>
        </w:rPr>
        <w:t xml:space="preserve">. </w:t>
      </w:r>
    </w:p>
    <w:p w14:paraId="4EB6C79E" w14:textId="77777777" w:rsidR="00D71AF6" w:rsidRPr="00A109BD" w:rsidRDefault="00D71AF6" w:rsidP="00D71AF6">
      <w:pPr>
        <w:pStyle w:val="Corpsdetexte2"/>
        <w:spacing w:line="240" w:lineRule="auto"/>
        <w:jc w:val="both"/>
        <w:rPr>
          <w:rFonts w:ascii="Calibri Light" w:hAnsi="Calibri Light" w:cs="Calibri Light"/>
          <w:lang w:val="fr-FR"/>
        </w:rPr>
      </w:pPr>
    </w:p>
    <w:p w14:paraId="5514CF9D" w14:textId="533DF41E" w:rsidR="00D71AF6" w:rsidRPr="00A109BD" w:rsidRDefault="00D71AF6" w:rsidP="00D71AF6">
      <w:pPr>
        <w:pStyle w:val="Corpsdetexte2"/>
        <w:spacing w:line="240" w:lineRule="auto"/>
        <w:jc w:val="both"/>
        <w:rPr>
          <w:rFonts w:ascii="Calibri Light" w:hAnsi="Calibri Light" w:cs="Calibri Light"/>
          <w:lang w:val="fr-FR"/>
        </w:rPr>
      </w:pPr>
      <w:r w:rsidRPr="00A109BD">
        <w:rPr>
          <w:rFonts w:ascii="Calibri Light" w:hAnsi="Calibri Light" w:cs="Calibri Light"/>
          <w:lang w:val="fr-FR"/>
        </w:rPr>
        <w:t>De plus, les mesures suivantes sont reconduites selon les modalités prévues par l’accord collectif des NAO de 202</w:t>
      </w:r>
      <w:r w:rsidR="005F152D">
        <w:rPr>
          <w:rFonts w:ascii="Calibri Light" w:hAnsi="Calibri Light" w:cs="Calibri Light"/>
          <w:lang w:val="fr-FR"/>
        </w:rPr>
        <w:t>4</w:t>
      </w:r>
      <w:r w:rsidRPr="00A109BD">
        <w:rPr>
          <w:rFonts w:ascii="Calibri Light" w:hAnsi="Calibri Light" w:cs="Calibri Light"/>
          <w:lang w:val="fr-FR"/>
        </w:rPr>
        <w:t xml:space="preserve"> : </w:t>
      </w:r>
    </w:p>
    <w:p w14:paraId="1A6DA45C" w14:textId="77777777" w:rsidR="00D71AF6" w:rsidRDefault="00D71AF6" w:rsidP="00D71AF6">
      <w:pPr>
        <w:pStyle w:val="Corpsdetexte2"/>
        <w:numPr>
          <w:ilvl w:val="0"/>
          <w:numId w:val="14"/>
        </w:numPr>
        <w:spacing w:line="240" w:lineRule="auto"/>
        <w:jc w:val="both"/>
        <w:rPr>
          <w:rFonts w:ascii="Calibri Light" w:hAnsi="Calibri Light" w:cs="Calibri Light"/>
          <w:lang w:val="fr-FR"/>
        </w:rPr>
      </w:pPr>
      <w:r w:rsidRPr="00A109BD">
        <w:rPr>
          <w:rFonts w:ascii="Calibri Light" w:hAnsi="Calibri Light" w:cs="Calibri Light"/>
          <w:lang w:val="fr-FR"/>
        </w:rPr>
        <w:t>Prime carburant pour un montant de 200€ annuel</w:t>
      </w:r>
      <w:r>
        <w:rPr>
          <w:rFonts w:ascii="Calibri Light" w:hAnsi="Calibri Light" w:cs="Calibri Light"/>
          <w:lang w:val="fr-FR"/>
        </w:rPr>
        <w:t> ;</w:t>
      </w:r>
    </w:p>
    <w:p w14:paraId="7B472D98" w14:textId="3C7F1149" w:rsidR="00D71AF6" w:rsidRPr="00A109BD" w:rsidRDefault="00D71AF6" w:rsidP="00D71AF6">
      <w:pPr>
        <w:pStyle w:val="Corpsdetexte2"/>
        <w:numPr>
          <w:ilvl w:val="0"/>
          <w:numId w:val="14"/>
        </w:numPr>
        <w:spacing w:line="240" w:lineRule="auto"/>
        <w:jc w:val="both"/>
        <w:rPr>
          <w:rFonts w:ascii="Calibri Light" w:hAnsi="Calibri Light" w:cs="Calibri Light"/>
          <w:lang w:val="fr-FR"/>
        </w:rPr>
      </w:pPr>
      <w:r w:rsidRPr="00A109BD">
        <w:rPr>
          <w:rFonts w:ascii="Calibri Light" w:hAnsi="Calibri Light" w:cs="Calibri Light"/>
          <w:lang w:val="fr-FR"/>
        </w:rPr>
        <w:t>Prime vélo pour un montant de 50€ annuel</w:t>
      </w:r>
      <w:r w:rsidR="00E217B0">
        <w:rPr>
          <w:rFonts w:ascii="Calibri Light" w:hAnsi="Calibri Light" w:cs="Calibri Light"/>
          <w:lang w:val="fr-FR"/>
        </w:rPr>
        <w:t>.</w:t>
      </w:r>
    </w:p>
    <w:p w14:paraId="74AD07B1" w14:textId="77777777" w:rsidR="00D71AF6" w:rsidRDefault="00D71AF6" w:rsidP="00D71AF6">
      <w:pPr>
        <w:pStyle w:val="Corpsdetexte2"/>
        <w:spacing w:line="240" w:lineRule="auto"/>
        <w:jc w:val="both"/>
        <w:rPr>
          <w:rFonts w:ascii="Calibri Light" w:hAnsi="Calibri Light" w:cs="Calibri Light"/>
          <w:lang w:val="fr-FR"/>
        </w:rPr>
      </w:pPr>
    </w:p>
    <w:p w14:paraId="2D0D0BA9" w14:textId="77777777" w:rsidR="00D71AF6" w:rsidRDefault="00D71AF6" w:rsidP="00D71AF6">
      <w:pPr>
        <w:pStyle w:val="Corpsdetexte2"/>
        <w:spacing w:line="240" w:lineRule="auto"/>
        <w:jc w:val="both"/>
        <w:rPr>
          <w:rFonts w:ascii="Calibri Light" w:hAnsi="Calibri Light" w:cs="Calibri Light"/>
          <w:lang w:val="fr-FR"/>
        </w:rPr>
      </w:pPr>
      <w:r>
        <w:rPr>
          <w:rFonts w:ascii="Calibri Light" w:hAnsi="Calibri Light" w:cs="Calibri Light"/>
          <w:lang w:val="fr-FR"/>
        </w:rPr>
        <w:t xml:space="preserve">A ce jour, une telle mesure n’est pas soumise à la CSG/CRDS, ni aux cotisations sociales. Il est acté qu’en cas de modification de ce régime social avantageux, les partenaires sociaux seraient amenés à en négocier les modalités. </w:t>
      </w:r>
    </w:p>
    <w:p w14:paraId="68851DB2" w14:textId="77777777" w:rsidR="00D71AF6" w:rsidRDefault="00D71AF6" w:rsidP="00D71AF6">
      <w:pPr>
        <w:pStyle w:val="Corpsdetexte2"/>
        <w:spacing w:line="240" w:lineRule="auto"/>
        <w:jc w:val="both"/>
        <w:rPr>
          <w:rFonts w:ascii="Calibri Light" w:hAnsi="Calibri Light" w:cs="Calibri Light"/>
          <w:lang w:val="fr-FR"/>
        </w:rPr>
      </w:pPr>
      <w:r>
        <w:rPr>
          <w:rFonts w:ascii="Calibri Light" w:hAnsi="Calibri Light" w:cs="Calibri Light"/>
          <w:lang w:val="fr-FR"/>
        </w:rPr>
        <w:t xml:space="preserve">L’entreprise soucieuse des conditions de travail des collaborateurs a souhaité maintenir ces différentes mesures. Un rappel sera effectué auprès de l’ensemble du réseau afin d’appliquer ces mesures. </w:t>
      </w:r>
    </w:p>
    <w:p w14:paraId="55D1248F" w14:textId="47115E23" w:rsidR="00D71AF6" w:rsidRPr="00C316F1" w:rsidRDefault="00D71AF6" w:rsidP="00D71AF6">
      <w:pPr>
        <w:pStyle w:val="Corpsdetexte2"/>
        <w:spacing w:line="240" w:lineRule="auto"/>
        <w:jc w:val="both"/>
        <w:rPr>
          <w:rFonts w:ascii="Calibri Light" w:hAnsi="Calibri Light" w:cs="Calibri Light"/>
          <w:lang w:val="fr-FR"/>
        </w:rPr>
      </w:pPr>
      <w:r>
        <w:rPr>
          <w:rFonts w:ascii="Calibri Light" w:hAnsi="Calibri Light" w:cs="Calibri Light"/>
          <w:lang w:val="fr-FR"/>
        </w:rPr>
        <w:t>Il est convenu entre les parties que les conditions d’application et de versement des mesures indiquées ci-dessus demeurent inchangées selon les accords collectifs NAO d</w:t>
      </w:r>
      <w:r w:rsidR="00552FB3">
        <w:rPr>
          <w:rFonts w:ascii="Calibri Light" w:hAnsi="Calibri Light" w:cs="Calibri Light"/>
          <w:lang w:val="fr-FR"/>
        </w:rPr>
        <w:t xml:space="preserve">e la </w:t>
      </w:r>
      <w:r w:rsidR="006830B2">
        <w:rPr>
          <w:rFonts w:ascii="Calibri Light" w:hAnsi="Calibri Light" w:cs="Calibri Light"/>
          <w:lang w:val="fr-FR"/>
        </w:rPr>
        <w:t>SNC LIONEST</w:t>
      </w:r>
      <w:r>
        <w:rPr>
          <w:rFonts w:ascii="Calibri Light" w:hAnsi="Calibri Light" w:cs="Calibri Light"/>
          <w:lang w:val="fr-FR"/>
        </w:rPr>
        <w:t xml:space="preserve"> dont elles dépendent et sont indiquées au présent article. </w:t>
      </w:r>
    </w:p>
    <w:p w14:paraId="626CE5AF" w14:textId="77777777" w:rsidR="00C316F1" w:rsidRPr="004568D1" w:rsidRDefault="00C316F1" w:rsidP="00C316F1">
      <w:pPr>
        <w:pStyle w:val="Corpsdetexte"/>
        <w:spacing w:before="196" w:line="240" w:lineRule="auto"/>
        <w:ind w:right="-2"/>
        <w:jc w:val="both"/>
        <w:rPr>
          <w:rFonts w:ascii="Calibri Light" w:eastAsia="Times New Roman" w:hAnsi="Calibri Light" w:cs="Calibri Light"/>
          <w:lang w:val="fr-FR" w:eastAsia="fr-FR"/>
        </w:rPr>
      </w:pPr>
    </w:p>
    <w:p w14:paraId="06B44D1C" w14:textId="77777777" w:rsidR="00C316F1" w:rsidRPr="004568D1" w:rsidRDefault="00C316F1" w:rsidP="00C316F1">
      <w:pPr>
        <w:spacing w:after="0"/>
        <w:jc w:val="both"/>
        <w:rPr>
          <w:rFonts w:cstheme="minorHAnsi"/>
          <w:lang w:val="fr-FR"/>
        </w:rPr>
      </w:pPr>
    </w:p>
    <w:p w14:paraId="4DFED92D" w14:textId="77777777" w:rsidR="00C316F1" w:rsidRPr="004568D1" w:rsidRDefault="00C316F1" w:rsidP="00C316F1">
      <w:pPr>
        <w:jc w:val="both"/>
        <w:rPr>
          <w:rFonts w:ascii="Calibri Light" w:hAnsi="Calibri Light" w:cs="Calibri Light"/>
          <w:lang w:val="fr-FR"/>
        </w:rPr>
      </w:pPr>
      <w:r w:rsidRPr="007D2449">
        <w:rPr>
          <w:rFonts w:ascii="Calibri Light" w:hAnsi="Calibri Light" w:cs="Calibri Light"/>
          <w:noProof/>
        </w:rPr>
        <mc:AlternateContent>
          <mc:Choice Requires="wps">
            <w:drawing>
              <wp:anchor distT="0" distB="0" distL="114300" distR="114300" simplePos="0" relativeHeight="251659264" behindDoc="0" locked="0" layoutInCell="1" allowOverlap="1" wp14:anchorId="7853D598" wp14:editId="43360D86">
                <wp:simplePos x="0" y="0"/>
                <wp:positionH relativeFrom="column">
                  <wp:posOffset>-46355</wp:posOffset>
                </wp:positionH>
                <wp:positionV relativeFrom="paragraph">
                  <wp:posOffset>-1270</wp:posOffset>
                </wp:positionV>
                <wp:extent cx="5920740" cy="228600"/>
                <wp:effectExtent l="0" t="0" r="22860" b="19050"/>
                <wp:wrapNone/>
                <wp:docPr id="12" name="Rectangle 12"/>
                <wp:cNvGraphicFramePr/>
                <a:graphic xmlns:a="http://schemas.openxmlformats.org/drawingml/2006/main">
                  <a:graphicData uri="http://schemas.microsoft.com/office/word/2010/wordprocessingShape">
                    <wps:wsp>
                      <wps:cNvSpPr/>
                      <wps:spPr>
                        <a:xfrm>
                          <a:off x="0" y="0"/>
                          <a:ext cx="5920740" cy="228600"/>
                        </a:xfrm>
                        <a:prstGeom prst="rect">
                          <a:avLst/>
                        </a:prstGeom>
                        <a:solidFill>
                          <a:schemeClr val="bg1">
                            <a:lumMod val="95000"/>
                          </a:schemeClr>
                        </a:solidFill>
                        <a:ln w="3175" cap="flat" cmpd="sng" algn="ctr">
                          <a:solidFill>
                            <a:sysClr val="windowText" lastClr="000000"/>
                          </a:solidFill>
                          <a:prstDash val="solid"/>
                        </a:ln>
                        <a:effectLst/>
                      </wps:spPr>
                      <wps:txbx>
                        <w:txbxContent>
                          <w:p w14:paraId="4EB7F107" w14:textId="77777777" w:rsidR="00C316F1" w:rsidRPr="004568D1" w:rsidRDefault="00C316F1" w:rsidP="00C316F1">
                            <w:pPr>
                              <w:rPr>
                                <w:b/>
                                <w:bCs/>
                                <w:lang w:val="fr-FR"/>
                              </w:rPr>
                            </w:pPr>
                            <w:r w:rsidRPr="004568D1">
                              <w:rPr>
                                <w:b/>
                                <w:bCs/>
                                <w:color w:val="000000" w:themeColor="text1"/>
                                <w:lang w:val="fr-FR"/>
                              </w:rPr>
                              <w:t>APPLICATION – DUREE ET COMMUNICATION DU PROTOCOLE D’ACCORD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53D598" id="Rectangle 12" o:spid="_x0000_s1029" style="position:absolute;left:0;text-align:left;margin-left:-3.65pt;margin-top:-.1pt;width:466.2pt;height:1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" fillcolor="#f2f2f2 [3052]" strokecolor="windowText" strokeweight=".25pt">
                <v:textbox>
                  <w:txbxContent>
                    <w:p w14:paraId="4EB7F107" w14:textId="77777777" w:rsidR="00C316F1" w:rsidRPr="004568D1" w:rsidRDefault="00C316F1" w:rsidP="00C316F1">
                      <w:pPr>
                        <w:rPr>
                          <w:b/>
                          <w:bCs/>
                          <w:lang w:val="fr-FR"/>
                        </w:rPr>
                      </w:pPr>
                      <w:r w:rsidRPr="004568D1">
                        <w:rPr>
                          <w:b/>
                          <w:bCs/>
                          <w:color w:val="000000" w:themeColor="text1"/>
                          <w:lang w:val="fr-FR"/>
                        </w:rPr>
                        <w:t>APPLICATION – DUREE ET COMMUNICATION DU PROTOCOLE D’ACCORD</w:t>
                      </w:r>
                    </w:p>
                  </w:txbxContent>
                </v:textbox>
              </v:rect>
            </w:pict>
          </mc:Fallback>
        </mc:AlternateContent>
      </w:r>
    </w:p>
    <w:p w14:paraId="44DE816B" w14:textId="77777777" w:rsidR="00C316F1" w:rsidRPr="004568D1" w:rsidRDefault="00C316F1" w:rsidP="00C316F1">
      <w:pPr>
        <w:rPr>
          <w:rFonts w:ascii="Calibri Light" w:hAnsi="Calibri Light" w:cs="Calibri Light"/>
          <w:lang w:val="fr-FR"/>
        </w:rPr>
      </w:pPr>
    </w:p>
    <w:p w14:paraId="2717B931" w14:textId="77777777" w:rsidR="00C316F1" w:rsidRPr="004568D1" w:rsidRDefault="00C316F1" w:rsidP="00C316F1">
      <w:pPr>
        <w:rPr>
          <w:rFonts w:ascii="Calibri Light" w:hAnsi="Calibri Light" w:cs="Calibri Light"/>
          <w:lang w:val="fr-FR"/>
        </w:rPr>
      </w:pPr>
      <w:r w:rsidRPr="004568D1">
        <w:rPr>
          <w:rFonts w:ascii="Calibri Light" w:hAnsi="Calibri Light" w:cs="Calibri Light"/>
          <w:lang w:val="fr-FR"/>
        </w:rPr>
        <w:t>Le présent accord est conclu pour une durée indéterminée.</w:t>
      </w:r>
    </w:p>
    <w:p w14:paraId="5428660A" w14:textId="77777777" w:rsidR="00C316F1" w:rsidRPr="004568D1" w:rsidRDefault="00C316F1" w:rsidP="00C316F1">
      <w:pPr>
        <w:jc w:val="both"/>
        <w:rPr>
          <w:rFonts w:ascii="Calibri Light" w:hAnsi="Calibri Light" w:cs="Calibri Light"/>
          <w:lang w:val="fr-FR"/>
        </w:rPr>
      </w:pPr>
      <w:r w:rsidRPr="004568D1">
        <w:rPr>
          <w:rFonts w:ascii="Calibri Light" w:hAnsi="Calibri Light" w:cs="Calibri Light"/>
          <w:lang w:val="fr-FR"/>
        </w:rPr>
        <w:t>Toute procédure de dénonciation ou révision de cet accord devra intervenir selon le respect des dispositions légales afférentes à ces procédures.</w:t>
      </w:r>
    </w:p>
    <w:p w14:paraId="2CDF7449" w14:textId="076704FD" w:rsidR="00C316F1" w:rsidRPr="004568D1" w:rsidRDefault="00C316F1" w:rsidP="00C316F1">
      <w:pPr>
        <w:jc w:val="both"/>
        <w:rPr>
          <w:rFonts w:ascii="Calibri Light" w:hAnsi="Calibri Light" w:cs="Calibri Light"/>
          <w:lang w:val="fr-FR"/>
        </w:rPr>
      </w:pPr>
      <w:r w:rsidRPr="004568D1">
        <w:rPr>
          <w:rFonts w:ascii="Calibri Light" w:hAnsi="Calibri Light" w:cs="Calibri Light"/>
          <w:lang w:val="fr-FR"/>
        </w:rPr>
        <w:t xml:space="preserve">Le présent protocole sera communiqué dès signature à </w:t>
      </w:r>
      <w:r w:rsidRPr="004568D1">
        <w:rPr>
          <w:rFonts w:ascii="Calibri Light" w:hAnsi="Calibri Light" w:cs="Calibri Light"/>
          <w:color w:val="000000" w:themeColor="text1"/>
          <w:lang w:val="fr-FR"/>
        </w:rPr>
        <w:t xml:space="preserve">l’ensemble </w:t>
      </w:r>
      <w:r w:rsidR="00954FE9">
        <w:rPr>
          <w:rFonts w:ascii="Calibri Light" w:hAnsi="Calibri Light" w:cs="Calibri Light"/>
          <w:color w:val="000000" w:themeColor="text1"/>
          <w:lang w:val="fr-FR"/>
        </w:rPr>
        <w:t>des</w:t>
      </w:r>
      <w:r w:rsidRPr="004568D1">
        <w:rPr>
          <w:rFonts w:ascii="Calibri Light" w:hAnsi="Calibri Light" w:cs="Calibri Light"/>
          <w:lang w:val="fr-FR"/>
        </w:rPr>
        <w:t xml:space="preserve"> partenaires sociaux. </w:t>
      </w:r>
    </w:p>
    <w:p w14:paraId="137CE884" w14:textId="3D26D1E1" w:rsidR="00C316F1" w:rsidRPr="004568D1" w:rsidRDefault="00C316F1" w:rsidP="00C316F1">
      <w:pPr>
        <w:jc w:val="both"/>
        <w:rPr>
          <w:rFonts w:ascii="Calibri Light" w:hAnsi="Calibri Light" w:cs="Calibri Light"/>
          <w:lang w:val="fr-FR"/>
        </w:rPr>
      </w:pPr>
      <w:r w:rsidRPr="004568D1">
        <w:rPr>
          <w:rFonts w:ascii="Calibri Light" w:hAnsi="Calibri Light" w:cs="Calibri Light"/>
          <w:lang w:val="fr-FR"/>
        </w:rPr>
        <w:t xml:space="preserve">Il sera déposé en deux exemplaires dont une version sur support électronique auprès de la DRIEETS </w:t>
      </w:r>
      <w:r w:rsidR="006A0B5D">
        <w:rPr>
          <w:rFonts w:ascii="Calibri Light" w:hAnsi="Calibri Light" w:cs="Calibri Light"/>
          <w:lang w:val="fr-FR"/>
        </w:rPr>
        <w:t>de Biarritz</w:t>
      </w:r>
      <w:r w:rsidRPr="004568D1">
        <w:rPr>
          <w:rFonts w:ascii="Calibri Light" w:hAnsi="Calibri Light" w:cs="Calibri Light"/>
          <w:lang w:val="fr-FR"/>
        </w:rPr>
        <w:t xml:space="preserve">, et un exemplaire auprès du Greffe du Conseil des Prud’hommes de </w:t>
      </w:r>
      <w:r w:rsidR="006A0B5D">
        <w:rPr>
          <w:rFonts w:ascii="Calibri Light" w:hAnsi="Calibri Light" w:cs="Calibri Light"/>
          <w:lang w:val="fr-FR"/>
        </w:rPr>
        <w:t>Bayonne</w:t>
      </w:r>
      <w:r w:rsidRPr="004568D1">
        <w:rPr>
          <w:rFonts w:ascii="Calibri Light" w:hAnsi="Calibri Light" w:cs="Calibri Light"/>
          <w:lang w:val="fr-FR"/>
        </w:rPr>
        <w:t>.</w:t>
      </w:r>
    </w:p>
    <w:p w14:paraId="3FC44F39" w14:textId="77777777" w:rsidR="00DC6835" w:rsidRDefault="00DC6835" w:rsidP="00650A04">
      <w:pPr>
        <w:jc w:val="both"/>
        <w:rPr>
          <w:rFonts w:ascii="Calibri Light" w:hAnsi="Calibri Light" w:cs="Calibri Light"/>
          <w:lang w:val="fr-FR"/>
        </w:rPr>
      </w:pPr>
    </w:p>
    <w:p w14:paraId="16695396" w14:textId="7F876BF2" w:rsidR="00C316F1" w:rsidRPr="004568D1" w:rsidRDefault="00C316F1" w:rsidP="00650A04">
      <w:pPr>
        <w:jc w:val="both"/>
        <w:rPr>
          <w:rFonts w:ascii="Calibri Light" w:hAnsi="Calibri Light" w:cs="Calibri Light"/>
          <w:lang w:val="fr-FR"/>
        </w:rPr>
      </w:pPr>
      <w:r w:rsidRPr="004568D1">
        <w:rPr>
          <w:rFonts w:ascii="Calibri Light" w:hAnsi="Calibri Light" w:cs="Calibri Light"/>
          <w:lang w:val="fr-FR"/>
        </w:rPr>
        <w:t xml:space="preserve">Fait à </w:t>
      </w:r>
      <w:r w:rsidR="006A0B5D">
        <w:rPr>
          <w:rFonts w:ascii="Calibri Light" w:hAnsi="Calibri Light" w:cs="Calibri Light"/>
          <w:lang w:val="fr-FR"/>
        </w:rPr>
        <w:t>Biarritz</w:t>
      </w:r>
      <w:r w:rsidRPr="004568D1">
        <w:rPr>
          <w:rFonts w:ascii="Calibri Light" w:hAnsi="Calibri Light" w:cs="Calibri Light"/>
          <w:lang w:val="fr-FR"/>
        </w:rPr>
        <w:t xml:space="preserve">, le </w:t>
      </w:r>
      <w:r w:rsidR="006A0B5D">
        <w:rPr>
          <w:rFonts w:ascii="Calibri Light" w:hAnsi="Calibri Light" w:cs="Calibri Light"/>
          <w:lang w:val="fr-FR"/>
        </w:rPr>
        <w:t>20</w:t>
      </w:r>
      <w:r w:rsidR="00DC6835">
        <w:rPr>
          <w:rFonts w:ascii="Calibri Light" w:hAnsi="Calibri Light" w:cs="Calibri Light"/>
          <w:lang w:val="fr-FR"/>
        </w:rPr>
        <w:t xml:space="preserve"> février 2026,</w:t>
      </w:r>
    </w:p>
    <w:p w14:paraId="61B84D06" w14:textId="77777777" w:rsidR="00C316F1" w:rsidRPr="004568D1" w:rsidRDefault="00C316F1" w:rsidP="00C316F1">
      <w:pPr>
        <w:jc w:val="both"/>
        <w:rPr>
          <w:rFonts w:ascii="Calibri Light" w:hAnsi="Calibri Light" w:cs="Calibri Light"/>
          <w:lang w:val="fr-FR"/>
        </w:rPr>
      </w:pPr>
    </w:p>
    <w:p w14:paraId="766FCD79" w14:textId="24678853" w:rsidR="00C316F1" w:rsidRPr="004568D1" w:rsidRDefault="00C316F1" w:rsidP="00C316F1">
      <w:pPr>
        <w:jc w:val="both"/>
        <w:rPr>
          <w:rFonts w:ascii="Calibri Light" w:hAnsi="Calibri Light" w:cs="Calibri Light"/>
          <w:b/>
          <w:bCs/>
          <w:u w:val="single"/>
          <w:lang w:val="fr-FR"/>
        </w:rPr>
      </w:pPr>
      <w:r w:rsidRPr="004568D1">
        <w:rPr>
          <w:rFonts w:ascii="Calibri Light" w:hAnsi="Calibri Light" w:cs="Calibri Light"/>
          <w:b/>
          <w:bCs/>
          <w:u w:val="single"/>
          <w:lang w:val="fr-FR"/>
        </w:rPr>
        <w:t>Pour l</w:t>
      </w:r>
      <w:r w:rsidR="00650A04">
        <w:rPr>
          <w:rFonts w:ascii="Calibri Light" w:hAnsi="Calibri Light" w:cs="Calibri Light"/>
          <w:b/>
          <w:bCs/>
          <w:u w:val="single"/>
          <w:lang w:val="fr-FR"/>
        </w:rPr>
        <w:t xml:space="preserve">a </w:t>
      </w:r>
      <w:r w:rsidR="00B069A4">
        <w:rPr>
          <w:rFonts w:ascii="Calibri Light" w:hAnsi="Calibri Light" w:cs="Calibri Light"/>
          <w:b/>
          <w:bCs/>
          <w:u w:val="single"/>
          <w:lang w:val="fr-FR"/>
        </w:rPr>
        <w:t>SNC LIONEST</w:t>
      </w:r>
      <w:r w:rsidRPr="004568D1">
        <w:rPr>
          <w:rFonts w:ascii="Calibri Light" w:hAnsi="Calibri Light" w:cs="Calibri Light"/>
          <w:b/>
          <w:bCs/>
          <w:u w:val="single"/>
          <w:lang w:val="fr-FR"/>
        </w:rPr>
        <w:t xml:space="preserve"> </w:t>
      </w:r>
    </w:p>
    <w:p w14:paraId="2E6B27ED" w14:textId="77777777" w:rsidR="00C316F1" w:rsidRDefault="00C316F1" w:rsidP="00C316F1">
      <w:pPr>
        <w:rPr>
          <w:rFonts w:ascii="Calibri Light" w:hAnsi="Calibri Light" w:cs="Calibri Light"/>
          <w:lang w:val="fr-FR"/>
        </w:rPr>
      </w:pPr>
    </w:p>
    <w:p w14:paraId="326E7B23" w14:textId="77777777" w:rsidR="00650A04" w:rsidRDefault="00650A04" w:rsidP="00C316F1">
      <w:pPr>
        <w:rPr>
          <w:rFonts w:ascii="Calibri Light" w:hAnsi="Calibri Light" w:cs="Calibri Light"/>
          <w:b/>
          <w:bCs/>
          <w:u w:val="single"/>
          <w:lang w:val="fr-FR"/>
        </w:rPr>
      </w:pPr>
    </w:p>
    <w:p w14:paraId="4D69944B" w14:textId="3ADFAFF7" w:rsidR="00C316F1" w:rsidRPr="004568D1" w:rsidRDefault="00C316F1" w:rsidP="00C316F1">
      <w:pPr>
        <w:rPr>
          <w:rFonts w:ascii="Calibri Light" w:hAnsi="Calibri Light" w:cs="Calibri Light"/>
          <w:b/>
          <w:bCs/>
          <w:u w:val="single"/>
          <w:lang w:val="fr-FR"/>
        </w:rPr>
      </w:pPr>
      <w:r w:rsidRPr="004568D1">
        <w:rPr>
          <w:rFonts w:ascii="Calibri Light" w:hAnsi="Calibri Light" w:cs="Calibri Light"/>
          <w:b/>
          <w:bCs/>
          <w:u w:val="single"/>
          <w:lang w:val="fr-FR"/>
        </w:rPr>
        <w:t>Pour les organisations syndicales,</w:t>
      </w:r>
    </w:p>
    <w:p w14:paraId="60B5D600" w14:textId="77777777" w:rsidR="00650A04" w:rsidRDefault="00650A04" w:rsidP="00C316F1">
      <w:pPr>
        <w:spacing w:after="0"/>
        <w:jc w:val="both"/>
        <w:rPr>
          <w:rFonts w:ascii="Calibri Light" w:hAnsi="Calibri Light" w:cs="Calibri Light"/>
          <w:b/>
          <w:bCs/>
          <w:lang w:val="fr-FR"/>
        </w:rPr>
      </w:pPr>
    </w:p>
    <w:p w14:paraId="666AEB45" w14:textId="18F9E522" w:rsidR="00C316F1" w:rsidRPr="004568D1" w:rsidRDefault="00C316F1" w:rsidP="00C316F1">
      <w:pPr>
        <w:spacing w:after="0"/>
        <w:jc w:val="both"/>
        <w:rPr>
          <w:rFonts w:ascii="Calibri Light" w:hAnsi="Calibri Light" w:cs="Calibri Light"/>
          <w:lang w:val="fr-FR"/>
        </w:rPr>
      </w:pPr>
      <w:r w:rsidRPr="004568D1">
        <w:rPr>
          <w:rFonts w:ascii="Calibri Light" w:hAnsi="Calibri Light" w:cs="Calibri Light"/>
          <w:b/>
          <w:bCs/>
          <w:lang w:val="fr-FR"/>
        </w:rPr>
        <w:t>FO</w:t>
      </w:r>
    </w:p>
    <w:p w14:paraId="2ED090BB" w14:textId="4104BF49" w:rsidR="00C316F1" w:rsidRPr="004568D1" w:rsidRDefault="00C316F1" w:rsidP="00C316F1">
      <w:pPr>
        <w:spacing w:after="0"/>
        <w:jc w:val="both"/>
        <w:rPr>
          <w:rFonts w:ascii="Calibri Light" w:hAnsi="Calibri Light" w:cs="Calibri Light"/>
          <w:lang w:val="fr-FR"/>
        </w:rPr>
      </w:pPr>
      <w:r w:rsidRPr="004568D1">
        <w:rPr>
          <w:rFonts w:ascii="Calibri Light" w:hAnsi="Calibri Light" w:cs="Calibri Light"/>
          <w:lang w:val="fr-FR"/>
        </w:rPr>
        <w:tab/>
      </w:r>
      <w:r w:rsidRPr="004568D1">
        <w:rPr>
          <w:rFonts w:ascii="Calibri Light" w:hAnsi="Calibri Light" w:cs="Calibri Light"/>
          <w:lang w:val="fr-FR"/>
        </w:rPr>
        <w:tab/>
      </w:r>
      <w:r w:rsidRPr="004568D1">
        <w:rPr>
          <w:rFonts w:ascii="Calibri Light" w:hAnsi="Calibri Light" w:cs="Calibri Light"/>
          <w:lang w:val="fr-FR"/>
        </w:rPr>
        <w:tab/>
      </w:r>
      <w:r w:rsidRPr="004568D1">
        <w:rPr>
          <w:rFonts w:ascii="Calibri Light" w:hAnsi="Calibri Light" w:cs="Calibri Light"/>
          <w:lang w:val="fr-FR"/>
        </w:rPr>
        <w:tab/>
      </w:r>
      <w:r w:rsidRPr="004568D1">
        <w:rPr>
          <w:rFonts w:ascii="Calibri Light" w:hAnsi="Calibri Light" w:cs="Calibri Light"/>
          <w:lang w:val="fr-FR"/>
        </w:rPr>
        <w:tab/>
      </w:r>
      <w:r w:rsidRPr="004568D1">
        <w:rPr>
          <w:rFonts w:ascii="Calibri Light" w:hAnsi="Calibri Light" w:cs="Calibri Light"/>
          <w:lang w:val="fr-FR"/>
        </w:rPr>
        <w:tab/>
      </w:r>
      <w:r w:rsidRPr="004568D1">
        <w:rPr>
          <w:rFonts w:ascii="Calibri Light" w:hAnsi="Calibri Light" w:cs="Calibri Light"/>
          <w:lang w:val="fr-FR"/>
        </w:rPr>
        <w:tab/>
      </w:r>
      <w:r w:rsidRPr="004568D1">
        <w:rPr>
          <w:rFonts w:ascii="Calibri Light" w:hAnsi="Calibri Light" w:cs="Calibri Light"/>
          <w:lang w:val="fr-FR"/>
        </w:rPr>
        <w:tab/>
      </w:r>
    </w:p>
    <w:p w14:paraId="124D2789" w14:textId="77777777" w:rsidR="00C316F1" w:rsidRPr="004568D1" w:rsidRDefault="00C316F1" w:rsidP="00C316F1">
      <w:pPr>
        <w:spacing w:after="0"/>
        <w:jc w:val="both"/>
        <w:rPr>
          <w:rFonts w:ascii="Calibri Light" w:hAnsi="Calibri Light" w:cs="Calibri Light"/>
          <w:lang w:val="fr-FR"/>
        </w:rPr>
      </w:pPr>
    </w:p>
    <w:p w14:paraId="34F25ED4" w14:textId="77777777" w:rsidR="00C316F1" w:rsidRPr="004568D1" w:rsidRDefault="00C316F1" w:rsidP="00C316F1">
      <w:pPr>
        <w:spacing w:after="0"/>
        <w:jc w:val="both"/>
        <w:rPr>
          <w:rFonts w:ascii="Calibri Light" w:hAnsi="Calibri Light" w:cs="Calibri Light"/>
          <w:lang w:val="fr-FR"/>
        </w:rPr>
      </w:pPr>
    </w:p>
    <w:p w14:paraId="3C69642A" w14:textId="77777777" w:rsidR="00C316F1" w:rsidRPr="004568D1" w:rsidRDefault="00C316F1" w:rsidP="00C316F1">
      <w:pPr>
        <w:spacing w:after="0"/>
        <w:jc w:val="both"/>
        <w:rPr>
          <w:rFonts w:ascii="Calibri Light" w:hAnsi="Calibri Light" w:cs="Calibri Light"/>
          <w:lang w:val="fr-FR"/>
        </w:rPr>
      </w:pPr>
    </w:p>
    <w:p w14:paraId="2089D79A" w14:textId="5FE2AD42" w:rsidR="00C316F1" w:rsidRPr="000816C6" w:rsidRDefault="00C316F1" w:rsidP="00505B18">
      <w:pPr>
        <w:spacing w:after="0"/>
        <w:jc w:val="both"/>
        <w:rPr>
          <w:lang w:val="fr-FR"/>
        </w:rPr>
      </w:pPr>
      <w:r w:rsidRPr="004568D1">
        <w:rPr>
          <w:rFonts w:ascii="Calibri Light" w:hAnsi="Calibri Light" w:cs="Calibri Light"/>
          <w:b/>
          <w:bCs/>
          <w:lang w:val="fr-FR"/>
        </w:rPr>
        <w:t>CFE-CGC</w:t>
      </w:r>
      <w:r w:rsidR="000816C6">
        <w:rPr>
          <w:rFonts w:ascii="Calibri Light" w:hAnsi="Calibri Light" w:cs="Calibri Light"/>
          <w:b/>
          <w:bCs/>
          <w:lang w:val="fr-FR"/>
        </w:rPr>
        <w:tab/>
      </w:r>
      <w:r w:rsidR="000816C6">
        <w:rPr>
          <w:rFonts w:ascii="Calibri Light" w:hAnsi="Calibri Light" w:cs="Calibri Light"/>
          <w:b/>
          <w:bCs/>
          <w:lang w:val="fr-FR"/>
        </w:rPr>
        <w:tab/>
      </w:r>
      <w:r w:rsidR="000816C6">
        <w:rPr>
          <w:rFonts w:ascii="Calibri Light" w:hAnsi="Calibri Light" w:cs="Calibri Light"/>
          <w:b/>
          <w:bCs/>
          <w:lang w:val="fr-FR"/>
        </w:rPr>
        <w:tab/>
      </w:r>
      <w:r w:rsidR="000816C6">
        <w:rPr>
          <w:rFonts w:ascii="Calibri Light" w:hAnsi="Calibri Light" w:cs="Calibri Light"/>
          <w:b/>
          <w:bCs/>
          <w:lang w:val="fr-FR"/>
        </w:rPr>
        <w:tab/>
      </w:r>
      <w:r w:rsidR="000816C6">
        <w:rPr>
          <w:rFonts w:ascii="Calibri Light" w:hAnsi="Calibri Light" w:cs="Calibri Light"/>
          <w:b/>
          <w:bCs/>
          <w:lang w:val="fr-FR"/>
        </w:rPr>
        <w:tab/>
      </w:r>
      <w:r w:rsidR="000816C6">
        <w:rPr>
          <w:rFonts w:ascii="Calibri Light" w:hAnsi="Calibri Light" w:cs="Calibri Light"/>
          <w:b/>
          <w:bCs/>
          <w:lang w:val="fr-FR"/>
        </w:rPr>
        <w:tab/>
      </w:r>
      <w:r w:rsidR="000816C6">
        <w:rPr>
          <w:rFonts w:ascii="Calibri Light" w:hAnsi="Calibri Light" w:cs="Calibri Light"/>
          <w:b/>
          <w:bCs/>
          <w:lang w:val="fr-FR"/>
        </w:rPr>
        <w:tab/>
      </w:r>
    </w:p>
    <w:p w14:paraId="6F7A06CD" w14:textId="5C50734A" w:rsidR="00C50826" w:rsidRPr="000816C6" w:rsidRDefault="00C50826" w:rsidP="00C316F1">
      <w:pPr>
        <w:pStyle w:val="Titre2"/>
        <w:rPr>
          <w:rFonts w:ascii="Calibri" w:hAnsi="Calibri" w:cs="Calibri"/>
          <w:lang w:val="fr-FR"/>
        </w:rPr>
      </w:pPr>
      <w:bookmarkStart w:id="0" w:name="_GoBack"/>
      <w:bookmarkEnd w:id="0"/>
    </w:p>
    <w:sectPr w:rsidR="00C50826" w:rsidRPr="000816C6">
      <w:headerReference w:type="default" r:id="rId11"/>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FC06D" w14:textId="77777777" w:rsidR="006607AE" w:rsidRDefault="006607AE">
      <w:pPr>
        <w:spacing w:line="240" w:lineRule="auto"/>
      </w:pPr>
      <w:r>
        <w:separator/>
      </w:r>
    </w:p>
  </w:endnote>
  <w:endnote w:type="continuationSeparator" w:id="0">
    <w:p w14:paraId="7278E05E" w14:textId="77777777" w:rsidR="006607AE" w:rsidRDefault="006607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12BE8" w14:textId="692F2DB4" w:rsidR="00245EB4" w:rsidRDefault="00245EB4">
    <w:pPr>
      <w:pStyle w:val="Pieddepage"/>
    </w:pPr>
    <w:r>
      <w:rPr>
        <w:rFonts w:cstheme="minorHAnsi"/>
        <w:noProof/>
        <w:color w:val="FFFFFF" w:themeColor="background1"/>
        <w:sz w:val="20"/>
        <w:szCs w:val="20"/>
      </w:rPr>
      <w:drawing>
        <wp:anchor distT="0" distB="0" distL="114300" distR="114300" simplePos="0" relativeHeight="251659264" behindDoc="1" locked="0" layoutInCell="1" allowOverlap="1" wp14:anchorId="51F94508" wp14:editId="0DE2BA37">
          <wp:simplePos x="0" y="0"/>
          <wp:positionH relativeFrom="page">
            <wp:posOffset>-14288</wp:posOffset>
          </wp:positionH>
          <wp:positionV relativeFrom="paragraph">
            <wp:posOffset>-288607</wp:posOffset>
          </wp:positionV>
          <wp:extent cx="7767638" cy="949921"/>
          <wp:effectExtent l="0" t="0" r="0" b="3175"/>
          <wp:wrapNone/>
          <wp:docPr id="525813820" name="Image 3" descr="Une image contenant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13820" name="Image 3" descr="Une image contenant capture d’écran, Graphique&#10;&#10;Le contenu généré par l’IA peut être incorrect."/>
                  <pic:cNvPicPr/>
                </pic:nvPicPr>
                <pic:blipFill rotWithShape="1">
                  <a:blip r:embed="rId1">
                    <a:extLst>
                      <a:ext uri="{28A0092B-C50C-407E-A947-70E740481C1C}">
                        <a14:useLocalDpi xmlns:a14="http://schemas.microsoft.com/office/drawing/2010/main" val="0"/>
                      </a:ext>
                    </a:extLst>
                  </a:blip>
                  <a:srcRect t="91166"/>
                  <a:stretch/>
                </pic:blipFill>
                <pic:spPr bwMode="auto">
                  <a:xfrm>
                    <a:off x="0" y="0"/>
                    <a:ext cx="7767638" cy="9499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DDDA0" w14:textId="77777777" w:rsidR="006607AE" w:rsidRDefault="006607AE">
      <w:pPr>
        <w:spacing w:after="0"/>
      </w:pPr>
      <w:r>
        <w:separator/>
      </w:r>
    </w:p>
  </w:footnote>
  <w:footnote w:type="continuationSeparator" w:id="0">
    <w:p w14:paraId="303FC557" w14:textId="77777777" w:rsidR="006607AE" w:rsidRDefault="006607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16BB0" w14:textId="1A9BB422" w:rsidR="004C3C58" w:rsidRDefault="004C3C58">
    <w:pPr>
      <w:pStyle w:val="En-tte"/>
    </w:pPr>
    <w:r w:rsidRPr="00746C69">
      <w:rPr>
        <w:noProof/>
        <w:color w:val="FFFFFF" w:themeColor="background1"/>
      </w:rPr>
      <w:drawing>
        <wp:anchor distT="0" distB="0" distL="114300" distR="114300" simplePos="0" relativeHeight="251657216" behindDoc="0" locked="0" layoutInCell="1" allowOverlap="1" wp14:anchorId="625A4734" wp14:editId="1DE303CE">
          <wp:simplePos x="0" y="0"/>
          <wp:positionH relativeFrom="page">
            <wp:posOffset>-76200</wp:posOffset>
          </wp:positionH>
          <wp:positionV relativeFrom="paragraph">
            <wp:posOffset>-457199</wp:posOffset>
          </wp:positionV>
          <wp:extent cx="7826733" cy="909638"/>
          <wp:effectExtent l="0" t="0" r="3175" b="5080"/>
          <wp:wrapNone/>
          <wp:docPr id="459472586" name="Image 3"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73793" name="Image 3" descr="Une image contenant Police, texte, Graphique, logo&#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7955007" cy="92454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enumros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Listenumros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Listepuces3"/>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Listepuces2"/>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Listenumros"/>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Listepuces"/>
      <w:lvlText w:val=""/>
      <w:lvlJc w:val="left"/>
      <w:pPr>
        <w:tabs>
          <w:tab w:val="left" w:pos="360"/>
        </w:tabs>
        <w:ind w:left="360" w:hanging="360"/>
      </w:pPr>
      <w:rPr>
        <w:rFonts w:ascii="Symbol" w:hAnsi="Symbol" w:hint="default"/>
      </w:rPr>
    </w:lvl>
  </w:abstractNum>
  <w:abstractNum w:abstractNumId="6" w15:restartNumberingAfterBreak="0">
    <w:nsid w:val="18D85C10"/>
    <w:multiLevelType w:val="hybridMultilevel"/>
    <w:tmpl w:val="467A3E5C"/>
    <w:lvl w:ilvl="0" w:tplc="82DA4BDA">
      <w:numFmt w:val="bullet"/>
      <w:lvlText w:val="-"/>
      <w:lvlJc w:val="left"/>
      <w:pPr>
        <w:tabs>
          <w:tab w:val="num" w:pos="720"/>
        </w:tabs>
        <w:ind w:left="720" w:hanging="360"/>
      </w:pPr>
      <w:rPr>
        <w:rFonts w:ascii="Calibri" w:eastAsia="Times New Roman" w:hAnsi="Calibri"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5F7F1C"/>
    <w:multiLevelType w:val="hybridMultilevel"/>
    <w:tmpl w:val="2ED2906C"/>
    <w:lvl w:ilvl="0" w:tplc="EA766D60">
      <w:numFmt w:val="bullet"/>
      <w:lvlText w:val="-"/>
      <w:lvlJc w:val="left"/>
      <w:pPr>
        <w:ind w:left="720" w:hanging="360"/>
      </w:pPr>
      <w:rPr>
        <w:rFonts w:ascii="Calibri" w:eastAsia="DengXi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3907606"/>
    <w:multiLevelType w:val="hybridMultilevel"/>
    <w:tmpl w:val="E384BDC2"/>
    <w:lvl w:ilvl="0" w:tplc="381A9E00">
      <w:start w:val="3"/>
      <w:numFmt w:val="bullet"/>
      <w:lvlText w:val=""/>
      <w:lvlJc w:val="left"/>
      <w:pPr>
        <w:ind w:left="720" w:hanging="360"/>
      </w:pPr>
      <w:rPr>
        <w:rFonts w:ascii="Symbol" w:eastAsiaTheme="maj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6F77B8"/>
    <w:multiLevelType w:val="hybridMultilevel"/>
    <w:tmpl w:val="4CCA4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8A17BD"/>
    <w:multiLevelType w:val="hybridMultilevel"/>
    <w:tmpl w:val="C60A1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42754C"/>
    <w:multiLevelType w:val="hybridMultilevel"/>
    <w:tmpl w:val="AB067A4C"/>
    <w:lvl w:ilvl="0" w:tplc="EA766D60">
      <w:numFmt w:val="bullet"/>
      <w:lvlText w:val="-"/>
      <w:lvlJc w:val="left"/>
      <w:pPr>
        <w:ind w:left="720" w:hanging="360"/>
      </w:pPr>
      <w:rPr>
        <w:rFonts w:ascii="Calibri" w:eastAsia="DengXi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30B4F63"/>
    <w:multiLevelType w:val="hybridMultilevel"/>
    <w:tmpl w:val="987422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 w:numId="6">
    <w:abstractNumId w:val="5"/>
  </w:num>
  <w:num w:numId="7">
    <w:abstractNumId w:val="8"/>
  </w:num>
  <w:num w:numId="8">
    <w:abstractNumId w:val="10"/>
  </w:num>
  <w:num w:numId="9">
    <w:abstractNumId w:val="9"/>
  </w:num>
  <w:num w:numId="10">
    <w:abstractNumId w:val="6"/>
  </w:num>
  <w:num w:numId="11">
    <w:abstractNumId w:val="7"/>
  </w:num>
  <w:num w:numId="12">
    <w:abstractNumId w:val="11"/>
  </w:num>
  <w:num w:numId="13">
    <w:abstractNumId w:val="12"/>
  </w:num>
  <w:num w:numId="14">
    <w:abstractNumId w:val="6"/>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D17"/>
    <w:rsid w:val="00034616"/>
    <w:rsid w:val="0006063C"/>
    <w:rsid w:val="0007298A"/>
    <w:rsid w:val="000813D8"/>
    <w:rsid w:val="000816C6"/>
    <w:rsid w:val="00091FB6"/>
    <w:rsid w:val="000958B7"/>
    <w:rsid w:val="000D48E3"/>
    <w:rsid w:val="000D541C"/>
    <w:rsid w:val="001107DD"/>
    <w:rsid w:val="001246DF"/>
    <w:rsid w:val="00126EEA"/>
    <w:rsid w:val="00127161"/>
    <w:rsid w:val="0015074B"/>
    <w:rsid w:val="001511FE"/>
    <w:rsid w:val="0016158A"/>
    <w:rsid w:val="00182F5F"/>
    <w:rsid w:val="001A3243"/>
    <w:rsid w:val="001A4436"/>
    <w:rsid w:val="001C6513"/>
    <w:rsid w:val="001D431F"/>
    <w:rsid w:val="001F3903"/>
    <w:rsid w:val="002116C3"/>
    <w:rsid w:val="00212CD4"/>
    <w:rsid w:val="00245EB4"/>
    <w:rsid w:val="0029639D"/>
    <w:rsid w:val="002C59F0"/>
    <w:rsid w:val="002C699D"/>
    <w:rsid w:val="002E3419"/>
    <w:rsid w:val="003019CE"/>
    <w:rsid w:val="00326F90"/>
    <w:rsid w:val="00337D0E"/>
    <w:rsid w:val="0034309E"/>
    <w:rsid w:val="003773CE"/>
    <w:rsid w:val="003C767D"/>
    <w:rsid w:val="00400524"/>
    <w:rsid w:val="004009F1"/>
    <w:rsid w:val="004179AE"/>
    <w:rsid w:val="0042080D"/>
    <w:rsid w:val="00443DC0"/>
    <w:rsid w:val="00450A46"/>
    <w:rsid w:val="004548FC"/>
    <w:rsid w:val="004568D1"/>
    <w:rsid w:val="00495582"/>
    <w:rsid w:val="004C3C58"/>
    <w:rsid w:val="004C6AD2"/>
    <w:rsid w:val="004E4E24"/>
    <w:rsid w:val="004F7B39"/>
    <w:rsid w:val="00505B18"/>
    <w:rsid w:val="00512AE9"/>
    <w:rsid w:val="00513705"/>
    <w:rsid w:val="00523D6A"/>
    <w:rsid w:val="00542154"/>
    <w:rsid w:val="00542A49"/>
    <w:rsid w:val="00542FC1"/>
    <w:rsid w:val="00543A5A"/>
    <w:rsid w:val="00552FB3"/>
    <w:rsid w:val="005A17E9"/>
    <w:rsid w:val="005B4FFC"/>
    <w:rsid w:val="005C3114"/>
    <w:rsid w:val="005D7818"/>
    <w:rsid w:val="005F152D"/>
    <w:rsid w:val="00611747"/>
    <w:rsid w:val="00612687"/>
    <w:rsid w:val="0061374A"/>
    <w:rsid w:val="00617F9A"/>
    <w:rsid w:val="00627239"/>
    <w:rsid w:val="00633474"/>
    <w:rsid w:val="00650A04"/>
    <w:rsid w:val="006607AE"/>
    <w:rsid w:val="00667F75"/>
    <w:rsid w:val="006830B2"/>
    <w:rsid w:val="006A0B5D"/>
    <w:rsid w:val="006C76D2"/>
    <w:rsid w:val="006D0D8E"/>
    <w:rsid w:val="006F3D9C"/>
    <w:rsid w:val="006F42F6"/>
    <w:rsid w:val="00796C00"/>
    <w:rsid w:val="007A360B"/>
    <w:rsid w:val="007B1E4E"/>
    <w:rsid w:val="007D3551"/>
    <w:rsid w:val="008134E5"/>
    <w:rsid w:val="008138B8"/>
    <w:rsid w:val="00845B60"/>
    <w:rsid w:val="008470DD"/>
    <w:rsid w:val="00867079"/>
    <w:rsid w:val="0088638E"/>
    <w:rsid w:val="008876F9"/>
    <w:rsid w:val="008A0D94"/>
    <w:rsid w:val="008A207C"/>
    <w:rsid w:val="008C7A37"/>
    <w:rsid w:val="008D4672"/>
    <w:rsid w:val="009050BB"/>
    <w:rsid w:val="00935B28"/>
    <w:rsid w:val="00954FE9"/>
    <w:rsid w:val="00963263"/>
    <w:rsid w:val="00973CB9"/>
    <w:rsid w:val="009908BC"/>
    <w:rsid w:val="009A76F2"/>
    <w:rsid w:val="009B19EF"/>
    <w:rsid w:val="009B1C57"/>
    <w:rsid w:val="009B34AB"/>
    <w:rsid w:val="009F77AF"/>
    <w:rsid w:val="00A91599"/>
    <w:rsid w:val="00A93597"/>
    <w:rsid w:val="00A96D92"/>
    <w:rsid w:val="00AA1D8D"/>
    <w:rsid w:val="00AA34BC"/>
    <w:rsid w:val="00AB2F03"/>
    <w:rsid w:val="00AF3804"/>
    <w:rsid w:val="00B069A4"/>
    <w:rsid w:val="00B129C3"/>
    <w:rsid w:val="00B46F5A"/>
    <w:rsid w:val="00B47730"/>
    <w:rsid w:val="00B54479"/>
    <w:rsid w:val="00B73C3B"/>
    <w:rsid w:val="00B84ADA"/>
    <w:rsid w:val="00BC5108"/>
    <w:rsid w:val="00BC5FF9"/>
    <w:rsid w:val="00BC737F"/>
    <w:rsid w:val="00BC77C2"/>
    <w:rsid w:val="00C05C40"/>
    <w:rsid w:val="00C1795F"/>
    <w:rsid w:val="00C316F1"/>
    <w:rsid w:val="00C32E8D"/>
    <w:rsid w:val="00C33D6C"/>
    <w:rsid w:val="00C50826"/>
    <w:rsid w:val="00C94CE3"/>
    <w:rsid w:val="00CB0088"/>
    <w:rsid w:val="00CB0664"/>
    <w:rsid w:val="00CB3212"/>
    <w:rsid w:val="00CC5118"/>
    <w:rsid w:val="00CF1B58"/>
    <w:rsid w:val="00CF246D"/>
    <w:rsid w:val="00D6279C"/>
    <w:rsid w:val="00D71AF6"/>
    <w:rsid w:val="00D804C0"/>
    <w:rsid w:val="00D9566F"/>
    <w:rsid w:val="00DC6000"/>
    <w:rsid w:val="00DC6835"/>
    <w:rsid w:val="00DE3CDA"/>
    <w:rsid w:val="00DF2413"/>
    <w:rsid w:val="00E01A14"/>
    <w:rsid w:val="00E066CC"/>
    <w:rsid w:val="00E15882"/>
    <w:rsid w:val="00E17657"/>
    <w:rsid w:val="00E217B0"/>
    <w:rsid w:val="00E66066"/>
    <w:rsid w:val="00EB3247"/>
    <w:rsid w:val="00EC05C2"/>
    <w:rsid w:val="00F5671C"/>
    <w:rsid w:val="00F72722"/>
    <w:rsid w:val="00F936C7"/>
    <w:rsid w:val="00FA069F"/>
    <w:rsid w:val="00FC693F"/>
    <w:rsid w:val="00FD1F36"/>
    <w:rsid w:val="06EA155A"/>
    <w:rsid w:val="68DB48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F7A06B1"/>
  <w14:defaultImageDpi w14:val="300"/>
  <w15:docId w15:val="{9AC1CF29-FC7F-4B65-88FB-40D580D92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unhideWhenUsed="1"/>
    <w:lsdException w:name="List Bullet" w:unhideWhenUsed="1"/>
    <w:lsdException w:name="List Number" w:unhideWhenUsed="1"/>
    <w:lsdException w:name="List 2" w:unhideWhenUsed="1"/>
    <w:lsdException w:name="List 3" w:unhideWhenUsed="1"/>
    <w:lsdException w:name="List 4" w:semiHidden="1" w:unhideWhenUsed="1"/>
    <w:lsdException w:name="List 5" w:semiHidden="1" w:unhideWhenUsed="1"/>
    <w:lsdException w:name="List Bullet 2" w:unhideWhenUsed="1"/>
    <w:lsdException w:name="List Bullet 3" w:unhideWhenUsed="1"/>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unhideWhenUsed="1"/>
    <w:lsdException w:name="List Continue 2" w:unhideWhenUsed="1"/>
    <w:lsdException w:name="List Continue 3"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Pr>
      <w:b/>
      <w:bCs/>
    </w:rPr>
  </w:style>
  <w:style w:type="character" w:styleId="Accentuation">
    <w:name w:val="Emphasis"/>
    <w:basedOn w:val="Policepardfaut"/>
    <w:uiPriority w:val="20"/>
    <w:qFormat/>
    <w:rPr>
      <w:i/>
      <w:iCs/>
    </w:rPr>
  </w:style>
  <w:style w:type="paragraph" w:styleId="Sous-titre">
    <w:name w:val="Subtitle"/>
    <w:basedOn w:val="Normal"/>
    <w:next w:val="Normal"/>
    <w:link w:val="Sous-titreCar"/>
    <w:uiPriority w:val="11"/>
    <w:qFormat/>
    <w:rPr>
      <w:rFonts w:asciiTheme="majorHAnsi" w:eastAsiaTheme="majorEastAsia" w:hAnsiTheme="majorHAnsi" w:cstheme="majorBidi"/>
      <w:i/>
      <w:iCs/>
      <w:color w:val="4F81BD" w:themeColor="accent1"/>
      <w:spacing w:val="15"/>
      <w:sz w:val="24"/>
      <w:szCs w:val="24"/>
    </w:rPr>
  </w:style>
  <w:style w:type="paragraph" w:styleId="Listepuces2">
    <w:name w:val="List Bullet 2"/>
    <w:basedOn w:val="Normal"/>
    <w:uiPriority w:val="99"/>
    <w:unhideWhenUsed/>
    <w:pPr>
      <w:numPr>
        <w:numId w:val="1"/>
      </w:numPr>
      <w:contextualSpacing/>
    </w:pPr>
  </w:style>
  <w:style w:type="paragraph" w:styleId="Listecontinue2">
    <w:name w:val="List Continue 2"/>
    <w:basedOn w:val="Normal"/>
    <w:uiPriority w:val="99"/>
    <w:unhideWhenUsed/>
    <w:pPr>
      <w:spacing w:after="120"/>
      <w:ind w:left="720"/>
      <w:contextualSpacing/>
    </w:pPr>
  </w:style>
  <w:style w:type="paragraph" w:styleId="Listenumros3">
    <w:name w:val="List Number 3"/>
    <w:basedOn w:val="Normal"/>
    <w:uiPriority w:val="99"/>
    <w:unhideWhenUsed/>
    <w:pPr>
      <w:numPr>
        <w:numId w:val="2"/>
      </w:numPr>
      <w:contextualSpacing/>
    </w:pPr>
  </w:style>
  <w:style w:type="paragraph" w:styleId="Corpsdetexte3">
    <w:name w:val="Body Text 3"/>
    <w:basedOn w:val="Normal"/>
    <w:link w:val="Corpsdetexte3Car"/>
    <w:uiPriority w:val="99"/>
    <w:unhideWhenUsed/>
    <w:qFormat/>
    <w:pPr>
      <w:spacing w:after="120"/>
    </w:pPr>
    <w:rPr>
      <w:sz w:val="16"/>
      <w:szCs w:val="16"/>
    </w:rPr>
  </w:style>
  <w:style w:type="paragraph" w:styleId="Lgende">
    <w:name w:val="caption"/>
    <w:basedOn w:val="Normal"/>
    <w:next w:val="Normal"/>
    <w:uiPriority w:val="35"/>
    <w:semiHidden/>
    <w:unhideWhenUsed/>
    <w:qFormat/>
    <w:pPr>
      <w:spacing w:line="240" w:lineRule="auto"/>
    </w:pPr>
    <w:rPr>
      <w:b/>
      <w:bCs/>
      <w:color w:val="4F81BD" w:themeColor="accent1"/>
      <w:sz w:val="18"/>
      <w:szCs w:val="18"/>
    </w:rPr>
  </w:style>
  <w:style w:type="paragraph" w:styleId="Listenumros">
    <w:name w:val="List Number"/>
    <w:basedOn w:val="Normal"/>
    <w:uiPriority w:val="99"/>
    <w:unhideWhenUsed/>
    <w:pPr>
      <w:numPr>
        <w:numId w:val="3"/>
      </w:numPr>
      <w:contextualSpacing/>
    </w:pPr>
  </w:style>
  <w:style w:type="paragraph" w:styleId="Corpsdetexte">
    <w:name w:val="Body Text"/>
    <w:basedOn w:val="Normal"/>
    <w:link w:val="CorpsdetexteCar"/>
    <w:uiPriority w:val="99"/>
    <w:unhideWhenUsed/>
    <w:qFormat/>
    <w:pPr>
      <w:spacing w:after="120"/>
    </w:pPr>
  </w:style>
  <w:style w:type="paragraph" w:styleId="Liste3">
    <w:name w:val="List 3"/>
    <w:basedOn w:val="Normal"/>
    <w:uiPriority w:val="99"/>
    <w:unhideWhenUsed/>
    <w:pPr>
      <w:ind w:left="1080" w:hanging="360"/>
      <w:contextualSpacing/>
    </w:pPr>
  </w:style>
  <w:style w:type="paragraph" w:styleId="Corpsdetexte2">
    <w:name w:val="Body Text 2"/>
    <w:basedOn w:val="Normal"/>
    <w:link w:val="Corpsdetexte2Car"/>
    <w:uiPriority w:val="99"/>
    <w:unhideWhenUsed/>
    <w:qFormat/>
    <w:pPr>
      <w:spacing w:after="120" w:line="480" w:lineRule="auto"/>
    </w:pPr>
  </w:style>
  <w:style w:type="paragraph" w:styleId="Pieddepage">
    <w:name w:val="footer"/>
    <w:basedOn w:val="Normal"/>
    <w:link w:val="PieddepageCar"/>
    <w:uiPriority w:val="99"/>
    <w:unhideWhenUsed/>
    <w:pPr>
      <w:tabs>
        <w:tab w:val="center" w:pos="4680"/>
        <w:tab w:val="right" w:pos="9360"/>
      </w:tabs>
      <w:spacing w:after="0" w:line="240" w:lineRule="auto"/>
    </w:pPr>
  </w:style>
  <w:style w:type="paragraph" w:styleId="Liste">
    <w:name w:val="List"/>
    <w:basedOn w:val="Normal"/>
    <w:uiPriority w:val="99"/>
    <w:unhideWhenUsed/>
    <w:pPr>
      <w:ind w:left="360" w:hanging="360"/>
      <w:contextualSpacing/>
    </w:pPr>
  </w:style>
  <w:style w:type="paragraph" w:styleId="En-tte">
    <w:name w:val="header"/>
    <w:basedOn w:val="Normal"/>
    <w:link w:val="En-tteCar"/>
    <w:uiPriority w:val="99"/>
    <w:unhideWhenUsed/>
    <w:pPr>
      <w:tabs>
        <w:tab w:val="center" w:pos="4680"/>
        <w:tab w:val="right" w:pos="9360"/>
      </w:tabs>
      <w:spacing w:after="0" w:line="240" w:lineRule="auto"/>
    </w:p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hAnsi="Courier"/>
      <w:lang w:val="en-US" w:eastAsia="en-US"/>
    </w:rPr>
  </w:style>
  <w:style w:type="paragraph" w:styleId="Listecontinue3">
    <w:name w:val="List Continue 3"/>
    <w:basedOn w:val="Normal"/>
    <w:uiPriority w:val="99"/>
    <w:unhideWhenUsed/>
    <w:pPr>
      <w:spacing w:after="120"/>
      <w:ind w:left="1080"/>
      <w:contextualSpacing/>
    </w:pPr>
  </w:style>
  <w:style w:type="paragraph" w:styleId="Listenumros2">
    <w:name w:val="List Number 2"/>
    <w:basedOn w:val="Normal"/>
    <w:uiPriority w:val="99"/>
    <w:unhideWhenUsed/>
    <w:pPr>
      <w:numPr>
        <w:numId w:val="4"/>
      </w:numPr>
      <w:contextualSpacing/>
    </w:pPr>
  </w:style>
  <w:style w:type="paragraph" w:styleId="Listepuces3">
    <w:name w:val="List Bullet 3"/>
    <w:basedOn w:val="Normal"/>
    <w:uiPriority w:val="99"/>
    <w:unhideWhenUsed/>
    <w:pPr>
      <w:numPr>
        <w:numId w:val="5"/>
      </w:numPr>
      <w:contextualSpacing/>
    </w:pPr>
  </w:style>
  <w:style w:type="paragraph" w:styleId="Liste2">
    <w:name w:val="List 2"/>
    <w:basedOn w:val="Normal"/>
    <w:uiPriority w:val="99"/>
    <w:unhideWhenUsed/>
    <w:pPr>
      <w:ind w:left="720" w:hanging="360"/>
      <w:contextualSpacing/>
    </w:pPr>
  </w:style>
  <w:style w:type="paragraph" w:styleId="Listecontinue">
    <w:name w:val="List Continue"/>
    <w:basedOn w:val="Normal"/>
    <w:uiPriority w:val="99"/>
    <w:unhideWhenUsed/>
    <w:pPr>
      <w:spacing w:after="120"/>
      <w:ind w:left="360"/>
      <w:contextualSpacing/>
    </w:pPr>
  </w:style>
  <w:style w:type="paragraph" w:styleId="Listepuces">
    <w:name w:val="List Bullet"/>
    <w:basedOn w:val="Normal"/>
    <w:uiPriority w:val="99"/>
    <w:unhideWhenUsed/>
    <w:pPr>
      <w:numPr>
        <w:numId w:val="6"/>
      </w:numPr>
      <w:contextualSpacing/>
    </w:p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En-tteCar">
    <w:name w:val="En-tête Car"/>
    <w:basedOn w:val="Policepardfaut"/>
    <w:link w:val="En-tte"/>
    <w:uiPriority w:val="99"/>
  </w:style>
  <w:style w:type="character" w:customStyle="1" w:styleId="PieddepageCar">
    <w:name w:val="Pied de page Car"/>
    <w:basedOn w:val="Policepardfaut"/>
    <w:link w:val="Pieddepage"/>
    <w:uiPriority w:val="99"/>
  </w:style>
  <w:style w:type="paragraph" w:styleId="Sansinterligne">
    <w:name w:val="No Spacing"/>
    <w:uiPriority w:val="1"/>
    <w:qFormat/>
    <w:rPr>
      <w:sz w:val="22"/>
      <w:szCs w:val="22"/>
      <w:lang w:val="en-US" w:eastAsia="en-US"/>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lang w:val="en-US" w:eastAsia="en-US"/>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sz w:val="22"/>
      <w:szCs w:val="22"/>
      <w:lang w:val="en-US" w:eastAsia="en-US"/>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Sous-titreCar">
    <w:name w:val="Sous-titre Car"/>
    <w:basedOn w:val="Policepardfaut"/>
    <w:link w:val="Sous-titre"/>
    <w:uiPriority w:val="11"/>
    <w:qFormat/>
    <w:rPr>
      <w:rFonts w:asciiTheme="majorHAnsi" w:eastAsiaTheme="majorEastAsia" w:hAnsiTheme="majorHAnsi" w:cstheme="majorBidi"/>
      <w:i/>
      <w:iCs/>
      <w:color w:val="4F81BD" w:themeColor="accent1"/>
      <w:spacing w:val="15"/>
      <w:sz w:val="24"/>
      <w:szCs w:val="24"/>
      <w:lang w:val="en-US" w:eastAsia="en-US"/>
    </w:rPr>
  </w:style>
  <w:style w:type="paragraph" w:styleId="Paragraphedeliste">
    <w:name w:val="List Paragraph"/>
    <w:basedOn w:val="Normal"/>
    <w:uiPriority w:val="1"/>
    <w:qFormat/>
    <w:pPr>
      <w:ind w:left="720"/>
      <w:contextualSpacing/>
    </w:pPr>
  </w:style>
  <w:style w:type="character" w:customStyle="1" w:styleId="CorpsdetexteCar">
    <w:name w:val="Corps de texte Car"/>
    <w:basedOn w:val="Policepardfaut"/>
    <w:link w:val="Corpsdetexte"/>
    <w:uiPriority w:val="99"/>
    <w:qFormat/>
  </w:style>
  <w:style w:type="character" w:customStyle="1" w:styleId="Corpsdetexte2Car">
    <w:name w:val="Corps de texte 2 Car"/>
    <w:basedOn w:val="Policepardfaut"/>
    <w:link w:val="Corpsdetexte2"/>
    <w:uiPriority w:val="99"/>
    <w:qFormat/>
  </w:style>
  <w:style w:type="character" w:customStyle="1" w:styleId="Corpsdetexte3Car">
    <w:name w:val="Corps de texte 3 Car"/>
    <w:basedOn w:val="Policepardfaut"/>
    <w:link w:val="Corpsdetexte3"/>
    <w:uiPriority w:val="99"/>
    <w:qFormat/>
    <w:rPr>
      <w:sz w:val="16"/>
      <w:szCs w:val="16"/>
    </w:rPr>
  </w:style>
  <w:style w:type="character" w:customStyle="1" w:styleId="TextedemacroCar">
    <w:name w:val="Texte de macro Car"/>
    <w:basedOn w:val="Policepardfaut"/>
    <w:link w:val="Textedemacro"/>
    <w:uiPriority w:val="99"/>
    <w:rPr>
      <w:rFonts w:ascii="Courier" w:hAnsi="Courier"/>
      <w:lang w:val="en-US" w:eastAsia="en-US"/>
    </w:rPr>
  </w:style>
  <w:style w:type="paragraph" w:styleId="Citation">
    <w:name w:val="Quote"/>
    <w:basedOn w:val="Normal"/>
    <w:next w:val="Normal"/>
    <w:link w:val="CitationCar"/>
    <w:uiPriority w:val="29"/>
    <w:qFormat/>
    <w:rPr>
      <w:i/>
      <w:iCs/>
      <w:color w:val="000000" w:themeColor="text1"/>
    </w:rPr>
  </w:style>
  <w:style w:type="character" w:customStyle="1" w:styleId="CitationCar">
    <w:name w:val="Citation Car"/>
    <w:basedOn w:val="Policepardfaut"/>
    <w:link w:val="Citation"/>
    <w:uiPriority w:val="29"/>
    <w:rPr>
      <w:i/>
      <w:iCs/>
      <w:color w:val="000000" w:themeColor="text1"/>
      <w:sz w:val="22"/>
      <w:szCs w:val="22"/>
      <w:lang w:val="en-US" w:eastAsia="en-US"/>
    </w:rPr>
  </w:style>
  <w:style w:type="character" w:customStyle="1" w:styleId="Titre4Car">
    <w:name w:val="Titre 4 Car"/>
    <w:basedOn w:val="Policepardfaut"/>
    <w:link w:val="Titre4"/>
    <w:uiPriority w:val="9"/>
    <w:semiHidden/>
    <w:rPr>
      <w:rFonts w:asciiTheme="majorHAnsi" w:eastAsiaTheme="majorEastAsia" w:hAnsiTheme="majorHAnsi" w:cstheme="majorBidi"/>
      <w:b/>
      <w:bCs/>
      <w:i/>
      <w:iCs/>
      <w:color w:val="4F81BD" w:themeColor="accent1"/>
      <w:sz w:val="22"/>
      <w:szCs w:val="22"/>
      <w:lang w:val="en-US" w:eastAsia="en-US"/>
    </w:rPr>
  </w:style>
  <w:style w:type="character" w:customStyle="1" w:styleId="Titre5Car">
    <w:name w:val="Titre 5 Car"/>
    <w:basedOn w:val="Policepardfaut"/>
    <w:link w:val="Titre5"/>
    <w:uiPriority w:val="9"/>
    <w:semiHidden/>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rPr>
      <w:rFonts w:asciiTheme="majorHAnsi" w:eastAsiaTheme="majorEastAsia" w:hAnsiTheme="majorHAnsi" w:cstheme="majorBidi"/>
      <w:i/>
      <w:iCs/>
      <w:color w:val="404040" w:themeColor="text1" w:themeTint="BF"/>
      <w:sz w:val="22"/>
      <w:szCs w:val="22"/>
      <w:lang w:val="en-US" w:eastAsia="en-US"/>
    </w:rPr>
  </w:style>
  <w:style w:type="character" w:customStyle="1" w:styleId="Titre8Car">
    <w:name w:val="Titre 8 Car"/>
    <w:basedOn w:val="Policepardfaut"/>
    <w:link w:val="Titre8"/>
    <w:uiPriority w:val="9"/>
    <w:semiHidden/>
    <w:rPr>
      <w:rFonts w:asciiTheme="majorHAnsi" w:eastAsiaTheme="majorEastAsia" w:hAnsiTheme="majorHAnsi" w:cstheme="majorBidi"/>
      <w:color w:val="4F81BD" w:themeColor="accent1"/>
      <w:lang w:val="en-US" w:eastAsia="en-US"/>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404040" w:themeColor="text1" w:themeTint="BF"/>
      <w:lang w:val="en-US" w:eastAsia="en-US"/>
    </w:rPr>
  </w:style>
  <w:style w:type="paragraph" w:styleId="Citationintense">
    <w:name w:val="Intense Quote"/>
    <w:basedOn w:val="Normal"/>
    <w:next w:val="Normal"/>
    <w:link w:val="CitationintenseC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Pr>
      <w:b/>
      <w:bCs/>
      <w:i/>
      <w:iCs/>
      <w:color w:val="4F81BD" w:themeColor="accent1"/>
      <w:sz w:val="22"/>
      <w:szCs w:val="22"/>
      <w:lang w:val="en-US" w:eastAsia="en-US"/>
    </w:rPr>
  </w:style>
  <w:style w:type="character" w:customStyle="1" w:styleId="Accentuationlgre1">
    <w:name w:val="Accentuation légère1"/>
    <w:basedOn w:val="Policepardfaut"/>
    <w:uiPriority w:val="19"/>
    <w:qFormat/>
    <w:rPr>
      <w:i/>
      <w:iCs/>
      <w:color w:val="7F7F7F" w:themeColor="text1" w:themeTint="80"/>
    </w:rPr>
  </w:style>
  <w:style w:type="character" w:customStyle="1" w:styleId="Accentuationintense1">
    <w:name w:val="Accentuation intense1"/>
    <w:basedOn w:val="Policepardfaut"/>
    <w:uiPriority w:val="21"/>
    <w:qFormat/>
    <w:rPr>
      <w:b/>
      <w:bCs/>
      <w:i/>
      <w:iCs/>
      <w:color w:val="4F81BD" w:themeColor="accent1"/>
    </w:rPr>
  </w:style>
  <w:style w:type="character" w:customStyle="1" w:styleId="Rfrencelgre1">
    <w:name w:val="Référence légère1"/>
    <w:basedOn w:val="Policepardfaut"/>
    <w:uiPriority w:val="31"/>
    <w:qFormat/>
    <w:rPr>
      <w:smallCaps/>
      <w:color w:val="C0504D" w:themeColor="accent2"/>
      <w:u w:val="single"/>
    </w:rPr>
  </w:style>
  <w:style w:type="character" w:customStyle="1" w:styleId="Rfrenceintense1">
    <w:name w:val="Référence intense1"/>
    <w:basedOn w:val="Policepardfaut"/>
    <w:uiPriority w:val="32"/>
    <w:qFormat/>
    <w:rPr>
      <w:b/>
      <w:bCs/>
      <w:smallCaps/>
      <w:color w:val="C0504D" w:themeColor="accent2"/>
      <w:spacing w:val="5"/>
      <w:u w:val="single"/>
    </w:rPr>
  </w:style>
  <w:style w:type="character" w:customStyle="1" w:styleId="Titredulivre1">
    <w:name w:val="Titre du livre1"/>
    <w:basedOn w:val="Policepardfaut"/>
    <w:uiPriority w:val="33"/>
    <w:qFormat/>
    <w:rPr>
      <w:b/>
      <w:bCs/>
      <w:smallCaps/>
      <w:spacing w:val="5"/>
    </w:rPr>
  </w:style>
  <w:style w:type="paragraph" w:customStyle="1" w:styleId="En-ttedetabledesmatires1">
    <w:name w:val="En-tête de table des matières1"/>
    <w:basedOn w:val="Titre1"/>
    <w:next w:val="Normal"/>
    <w:uiPriority w:val="39"/>
    <w:semiHidden/>
    <w:unhideWhenUsed/>
    <w:qFormat/>
    <w:pPr>
      <w:outlineLvl w:val="9"/>
    </w:p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Grilleclaire-Accent1">
    <w:name w:val="Light Grid Accent 1"/>
    <w:basedOn w:val="TableauNormal"/>
    <w:uiPriority w:val="62"/>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Grilleclaire-Accent2">
    <w:name w:val="Light Grid Accent 2"/>
    <w:basedOn w:val="TableauNormal"/>
    <w:uiPriority w:val="62"/>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Grilleclaire-Accent3">
    <w:name w:val="Light Grid Accent 3"/>
    <w:basedOn w:val="TableauNormal"/>
    <w:uiPriority w:val="62"/>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Grilleclaire-Accent4">
    <w:name w:val="Light Grid Accent 4"/>
    <w:basedOn w:val="TableauNormal"/>
    <w:uiPriority w:val="62"/>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Grilleclaire-Accent5">
    <w:name w:val="Light Grid Accent 5"/>
    <w:basedOn w:val="TableauNormal"/>
    <w:uiPriority w:val="62"/>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Grilleclaire-Accent6">
    <w:name w:val="Light Grid Accent 6"/>
    <w:basedOn w:val="TableauNormal"/>
    <w:uiPriority w:val="62"/>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Tramemoyenne1">
    <w:name w:val="Medium Shading 1"/>
    <w:basedOn w:val="TableauNormal"/>
    <w:uiPriority w:val="63"/>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Grillemoyenne3-Accent1">
    <w:name w:val="Medium Grid 3 Accent 1"/>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Grillemoyenne3-Accent2">
    <w:name w:val="Medium Grid 3 Accent 2"/>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Grillemoyenne3-Accent3">
    <w:name w:val="Medium Grid 3 Accent 3"/>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Grillemoyenne3-Accent4">
    <w:name w:val="Medium Grid 3 Accent 4"/>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Grillemoyenne3-Accent5">
    <w:name w:val="Medium Grid 3 Accent 5"/>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Grillemoyenne3-Accent6">
    <w:name w:val="Medium Grid 3 Accent 6"/>
    <w:basedOn w:val="TableauNormal"/>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Listefonce">
    <w:name w:val="Dark List"/>
    <w:basedOn w:val="TableauNormal"/>
    <w:uiPriority w:val="70"/>
    <w:rPr>
      <w:color w:val="FFFFFF" w:themeColor="background1"/>
    </w:rP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color w:val="FFFFFF" w:themeColor="background1"/>
    </w:rP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Pr>
      <w:color w:val="FFFFFF" w:themeColor="background1"/>
    </w:rP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Pr>
      <w:color w:val="FFFFFF" w:themeColor="background1"/>
    </w:rP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Pr>
      <w:color w:val="FFFFFF" w:themeColor="background1"/>
    </w:rP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Pr>
      <w:color w:val="FFFFFF" w:themeColor="background1"/>
    </w:rP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Pr>
      <w:color w:val="FFFFFF" w:themeColor="background1"/>
    </w:rP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color w:val="000000" w:themeColor="text1"/>
    </w:rP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color w:val="000000" w:themeColor="text1"/>
    </w:rP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Pr>
      <w:color w:val="000000" w:themeColor="text1"/>
    </w:rP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Pr>
      <w:color w:val="000000" w:themeColor="text1"/>
    </w:rP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Pr>
      <w:color w:val="000000" w:themeColor="text1"/>
    </w:rP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Pr>
      <w:color w:val="000000" w:themeColor="text1"/>
    </w:rP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Pr>
      <w:color w:val="000000" w:themeColor="text1"/>
    </w:rP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vision">
    <w:name w:val="Revision"/>
    <w:hidden/>
    <w:uiPriority w:val="99"/>
    <w:unhideWhenUsed/>
    <w:rsid w:val="004C3C58"/>
    <w:rPr>
      <w:sz w:val="22"/>
      <w:szCs w:val="22"/>
      <w:lang w:val="en-US" w:eastAsia="en-US"/>
    </w:rPr>
  </w:style>
  <w:style w:type="table" w:styleId="TableauGrille4-Accentuation6">
    <w:name w:val="Grid Table 4 Accent 6"/>
    <w:basedOn w:val="TableauNormal"/>
    <w:uiPriority w:val="49"/>
    <w:rsid w:val="00543A5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styleId="Lienhypertexte">
    <w:name w:val="Hyperlink"/>
    <w:basedOn w:val="Policepardfaut"/>
    <w:uiPriority w:val="99"/>
    <w:unhideWhenUsed/>
    <w:rsid w:val="000D541C"/>
    <w:rPr>
      <w:color w:val="0000FF" w:themeColor="hyperlink"/>
      <w:u w:val="single"/>
    </w:rPr>
  </w:style>
  <w:style w:type="character" w:styleId="Mentionnonrsolue">
    <w:name w:val="Unresolved Mention"/>
    <w:basedOn w:val="Policepardfaut"/>
    <w:uiPriority w:val="99"/>
    <w:semiHidden/>
    <w:unhideWhenUsed/>
    <w:rsid w:val="000D541C"/>
    <w:rPr>
      <w:color w:val="605E5C"/>
      <w:shd w:val="clear" w:color="auto" w:fill="E1DFDD"/>
    </w:rPr>
  </w:style>
  <w:style w:type="character" w:styleId="Marquedecommentaire">
    <w:name w:val="annotation reference"/>
    <w:basedOn w:val="Policepardfaut"/>
    <w:uiPriority w:val="99"/>
    <w:semiHidden/>
    <w:unhideWhenUsed/>
    <w:rsid w:val="00BC737F"/>
    <w:rPr>
      <w:sz w:val="16"/>
      <w:szCs w:val="16"/>
    </w:rPr>
  </w:style>
  <w:style w:type="paragraph" w:styleId="Commentaire">
    <w:name w:val="annotation text"/>
    <w:basedOn w:val="Normal"/>
    <w:link w:val="CommentaireCar"/>
    <w:uiPriority w:val="99"/>
    <w:unhideWhenUsed/>
    <w:rsid w:val="00BC737F"/>
    <w:pPr>
      <w:spacing w:line="240" w:lineRule="auto"/>
    </w:pPr>
    <w:rPr>
      <w:sz w:val="20"/>
      <w:szCs w:val="20"/>
    </w:rPr>
  </w:style>
  <w:style w:type="character" w:customStyle="1" w:styleId="CommentaireCar">
    <w:name w:val="Commentaire Car"/>
    <w:basedOn w:val="Policepardfaut"/>
    <w:link w:val="Commentaire"/>
    <w:uiPriority w:val="99"/>
    <w:rsid w:val="00BC737F"/>
    <w:rPr>
      <w:lang w:val="en-US" w:eastAsia="en-US"/>
    </w:rPr>
  </w:style>
  <w:style w:type="paragraph" w:styleId="Objetducommentaire">
    <w:name w:val="annotation subject"/>
    <w:basedOn w:val="Commentaire"/>
    <w:next w:val="Commentaire"/>
    <w:link w:val="ObjetducommentaireCar"/>
    <w:uiPriority w:val="99"/>
    <w:semiHidden/>
    <w:unhideWhenUsed/>
    <w:rsid w:val="00BC737F"/>
    <w:rPr>
      <w:b/>
      <w:bCs/>
    </w:rPr>
  </w:style>
  <w:style w:type="character" w:customStyle="1" w:styleId="ObjetducommentaireCar">
    <w:name w:val="Objet du commentaire Car"/>
    <w:basedOn w:val="CommentaireCar"/>
    <w:link w:val="Objetducommentaire"/>
    <w:uiPriority w:val="99"/>
    <w:semiHidden/>
    <w:rsid w:val="00BC737F"/>
    <w:rPr>
      <w:b/>
      <w:bCs/>
      <w:lang w:val="en-US" w:eastAsia="en-US"/>
    </w:rPr>
  </w:style>
  <w:style w:type="paragraph" w:styleId="NormalWeb">
    <w:name w:val="Normal (Web)"/>
    <w:basedOn w:val="Normal"/>
    <w:uiPriority w:val="99"/>
    <w:unhideWhenUsed/>
    <w:rsid w:val="00C316F1"/>
    <w:pPr>
      <w:spacing w:after="0" w:line="240" w:lineRule="auto"/>
    </w:pPr>
    <w:rPr>
      <w:rFonts w:ascii="Calibri" w:eastAsiaTheme="minorHAnsi" w:hAnsi="Calibri" w:cs="Calibri"/>
      <w:color w:val="3B3F4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239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ac30f8e-e791-4860-92ae-0532545636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BCEDCB1E9C4EB1DB460D2DFB03F4" ma:contentTypeVersion="14" ma:contentTypeDescription="Create a new document." ma:contentTypeScope="" ma:versionID="fadc97615c7dad0766c98f5c4f7762a9">
  <xsd:schema xmlns:xsd="http://www.w3.org/2001/XMLSchema" xmlns:xs="http://www.w3.org/2001/XMLSchema" xmlns:p="http://schemas.microsoft.com/office/2006/metadata/properties" xmlns:ns2="6ac30f8e-e791-4860-92ae-053254563663" xmlns:ns3="6c25e033-077e-411e-adf8-60180a8aef91" targetNamespace="http://schemas.microsoft.com/office/2006/metadata/properties" ma:root="true" ma:fieldsID="f5190f95e24d73c1f640ad8221589be1" ns2:_="" ns3:_="">
    <xsd:import namespace="6ac30f8e-e791-4860-92ae-053254563663"/>
    <xsd:import namespace="6c25e033-077e-411e-adf8-60180a8aef9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30f8e-e791-4860-92ae-053254563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87745d-c785-460d-886a-11bd665708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25e033-077e-411e-adf8-60180a8aef9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A855-7A5F-4F1A-BB7F-5BBCA002912E}">
  <ds:schemaRefs>
    <ds:schemaRef ds:uri="http://schemas.microsoft.com/sharepoint/v3/contenttype/forms"/>
  </ds:schemaRefs>
</ds:datastoreItem>
</file>

<file path=customXml/itemProps2.xml><?xml version="1.0" encoding="utf-8"?>
<ds:datastoreItem xmlns:ds="http://schemas.openxmlformats.org/officeDocument/2006/customXml" ds:itemID="{0B3913D8-D212-4752-AF6C-669C1BB2CBDF}">
  <ds:schemaRefs>
    <ds:schemaRef ds:uri="http://schemas.microsoft.com/office/2006/metadata/properties"/>
    <ds:schemaRef ds:uri="http://schemas.microsoft.com/office/infopath/2007/PartnerControls"/>
    <ds:schemaRef ds:uri="6ac30f8e-e791-4860-92ae-053254563663"/>
  </ds:schemaRefs>
</ds:datastoreItem>
</file>

<file path=customXml/itemProps3.xml><?xml version="1.0" encoding="utf-8"?>
<ds:datastoreItem xmlns:ds="http://schemas.openxmlformats.org/officeDocument/2006/customXml" ds:itemID="{8D20BEEF-A820-4327-AE3D-991051AB7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30f8e-e791-4860-92ae-053254563663"/>
    <ds:schemaRef ds:uri="6c25e033-077e-411e-adf8-60180a8aef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F5B32A-24FB-4631-9FA8-16BDF1372BF0}">
  <ds:schemaRefs>
    <ds:schemaRef ds:uri="http://schemas.openxmlformats.org/officeDocument/2006/bibliography"/>
  </ds:schemaRefs>
</ds:datastoreItem>
</file>

<file path=docMetadata/LabelInfo.xml><?xml version="1.0" encoding="utf-8"?>
<clbl:labelList xmlns:clbl="http://schemas.microsoft.com/office/2020/mipLabelMetadata">
  <clbl:label id="{cdbe09c1-13a5-4986-99d1-e13ed272ee38}" enabled="0" method="" siteId="{cdbe09c1-13a5-4986-99d1-e13ed272ee38}"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2171</Words>
  <Characters>11943</Characters>
  <Application>Microsoft Office Word</Application>
  <DocSecurity>0</DocSecurity>
  <Lines>99</Lines>
  <Paragraphs>28</Paragraphs>
  <ScaleCrop>false</ScaleCrop>
  <HeadingPairs>
    <vt:vector size="4" baseType="variant">
      <vt:variant>
        <vt:lpstr>Titre</vt:lpstr>
      </vt:variant>
      <vt:variant>
        <vt:i4>1</vt:i4>
      </vt:variant>
      <vt:variant>
        <vt:lpstr>Titres</vt:lpstr>
      </vt:variant>
      <vt:variant>
        <vt:i4>6</vt:i4>
      </vt:variant>
    </vt:vector>
  </HeadingPairs>
  <TitlesOfParts>
    <vt:vector size="7" baseType="lpstr">
      <vt:lpstr/>
      <vt:lpstr>I – LES AUGMENTATIONS DE SALAIRES</vt:lpstr>
      <vt:lpstr>II – MAINTIEN DES MESURES INCITATIVES POUR LA DIMINUTION DU TEMPS DE TRAVAIL DAN</vt:lpstr>
      <vt:lpstr>III- JOUR DE CONGE D’ANCIENNETE</vt:lpstr>
      <vt:lpstr>IV – EGALITE PROFESSIONNELLE</vt:lpstr>
      <vt:lpstr>V- MESURES RELATIVES AUX CONDITIONS DE TRAVAIL</vt:lpstr>
      <vt:lpstr>    </vt:lpstr>
    </vt:vector>
  </TitlesOfParts>
  <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PONT Christine</cp:lastModifiedBy>
  <cp:revision>2</cp:revision>
  <dcterms:created xsi:type="dcterms:W3CDTF">2026-03-06T15:27:00Z</dcterms:created>
  <dcterms:modified xsi:type="dcterms:W3CDTF">2026-03-06T15:27:00Z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B5B5455A4BC94E268E91EBB212041A16_13</vt:lpwstr>
  </property>
  <property fmtid="{D5CDD505-2E9C-101B-9397-08002B2CF9AE}" pid="4" name="ContentTypeId">
    <vt:lpwstr>0x0101009930BCEDCB1E9C4EB1DB460D2DFB03F4</vt:lpwstr>
  </property>
  <property fmtid="{D5CDD505-2E9C-101B-9397-08002B2CF9AE}" pid="5" name="MediaServiceImageTags">
    <vt:lpwstr/>
  </property>
</Properties>
</file>