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898FF" w14:textId="77777777" w:rsidR="00BC69B5" w:rsidRDefault="00000000">
      <w:pPr>
        <w:pStyle w:val="Titre1"/>
        <w:jc w:val="center"/>
      </w:pPr>
      <w:r>
        <w:t>Accord d’entreprise — Version anonymisée (DOCX)</w:t>
      </w:r>
    </w:p>
    <w:p w14:paraId="7882683E" w14:textId="77777777" w:rsidR="00BC69B5" w:rsidRDefault="00000000">
      <w:r>
        <w:rPr>
          <w:sz w:val="24"/>
        </w:rPr>
        <w:t>Document généré automatiquement avec mise en page professionnelle.</w:t>
      </w:r>
      <w:r>
        <w:rPr>
          <w:sz w:val="24"/>
        </w:rPr>
        <w:br/>
      </w:r>
    </w:p>
    <w:p w14:paraId="3DE60B29" w14:textId="77777777" w:rsidR="00BC69B5" w:rsidRDefault="00000000">
      <w:proofErr w:type="gramStart"/>
      <w:r>
        <w:t>Agrément  :</w:t>
      </w:r>
      <w:proofErr w:type="gramEnd"/>
      <w:r>
        <w:t xml:space="preserve"> AUT -006-2124 -11-03-</w:t>
      </w:r>
      <w:proofErr w:type="gramStart"/>
      <w:r>
        <w:t>20250600215  /</w:t>
      </w:r>
      <w:proofErr w:type="gramEnd"/>
      <w:r>
        <w:t xml:space="preserve">// </w:t>
      </w:r>
      <w:proofErr w:type="gramStart"/>
      <w:r>
        <w:t>Siret  :</w:t>
      </w:r>
      <w:proofErr w:type="gramEnd"/>
      <w:r>
        <w:t xml:space="preserve"> [ANON-</w:t>
      </w:r>
      <w:proofErr w:type="gramStart"/>
      <w:r>
        <w:t>SIRET]  /</w:t>
      </w:r>
      <w:proofErr w:type="gramEnd"/>
      <w:r>
        <w:t xml:space="preserve">// </w:t>
      </w:r>
      <w:proofErr w:type="gramStart"/>
      <w:r>
        <w:t>Code  APE  :</w:t>
      </w:r>
      <w:proofErr w:type="gramEnd"/>
      <w:r>
        <w:t xml:space="preserve"> 8010</w:t>
      </w:r>
      <w:proofErr w:type="gramStart"/>
      <w:r>
        <w:t>Z  /</w:t>
      </w:r>
      <w:proofErr w:type="gramEnd"/>
      <w:r>
        <w:t>//</w:t>
      </w:r>
    </w:p>
    <w:p w14:paraId="3D46E874" w14:textId="77777777" w:rsidR="00BC69B5" w:rsidRDefault="00000000">
      <w:r>
        <w:t xml:space="preserve">Art. L612 -14 </w:t>
      </w:r>
      <w:proofErr w:type="gramStart"/>
      <w:r>
        <w:t>Livre  VI</w:t>
      </w:r>
      <w:proofErr w:type="gramEnd"/>
      <w:r>
        <w:t xml:space="preserve"> du </w:t>
      </w:r>
      <w:proofErr w:type="gramStart"/>
      <w:r>
        <w:t>Code  de</w:t>
      </w:r>
      <w:proofErr w:type="gramEnd"/>
      <w:r>
        <w:t xml:space="preserve"> la </w:t>
      </w:r>
      <w:proofErr w:type="gramStart"/>
      <w:r>
        <w:t>Sécurité  Intérieure  :</w:t>
      </w:r>
      <w:proofErr w:type="gramEnd"/>
    </w:p>
    <w:p w14:paraId="64508BB2" w14:textId="77777777" w:rsidR="00BC69B5" w:rsidRDefault="00000000">
      <w:proofErr w:type="gramStart"/>
      <w:r>
        <w:t>L’autorisation  d’exercice</w:t>
      </w:r>
      <w:proofErr w:type="gramEnd"/>
      <w:r>
        <w:t xml:space="preserve">  ne </w:t>
      </w:r>
      <w:proofErr w:type="gramStart"/>
      <w:r>
        <w:t>confère  aucune</w:t>
      </w:r>
      <w:proofErr w:type="gramEnd"/>
      <w:r>
        <w:t xml:space="preserve">  </w:t>
      </w:r>
      <w:proofErr w:type="gramStart"/>
      <w:r>
        <w:t>prérogative  de</w:t>
      </w:r>
      <w:proofErr w:type="gramEnd"/>
      <w:r>
        <w:t xml:space="preserve"> </w:t>
      </w:r>
      <w:proofErr w:type="gramStart"/>
      <w:r>
        <w:t>puissance  publique</w:t>
      </w:r>
      <w:proofErr w:type="gramEnd"/>
      <w:r>
        <w:t xml:space="preserve">  à </w:t>
      </w:r>
      <w:proofErr w:type="gramStart"/>
      <w:r>
        <w:t>l’entreprise  ou</w:t>
      </w:r>
      <w:proofErr w:type="gramEnd"/>
      <w:r>
        <w:t xml:space="preserve"> aux </w:t>
      </w:r>
      <w:proofErr w:type="gramStart"/>
      <w:r>
        <w:t>personnes  qui</w:t>
      </w:r>
      <w:proofErr w:type="gramEnd"/>
      <w:r>
        <w:t xml:space="preserve"> en </w:t>
      </w:r>
      <w:proofErr w:type="gramStart"/>
      <w:r>
        <w:t>bénéficient .</w:t>
      </w:r>
      <w:proofErr w:type="gramEnd"/>
    </w:p>
    <w:p w14:paraId="010C188A" w14:textId="77777777" w:rsidR="00BC69B5" w:rsidRDefault="00000000">
      <w:proofErr w:type="gramStart"/>
      <w:r>
        <w:t>Heures  supplémentaires</w:t>
      </w:r>
      <w:proofErr w:type="gramEnd"/>
      <w:r>
        <w:t xml:space="preserve">  et Complémentaires</w:t>
      </w:r>
    </w:p>
    <w:p w14:paraId="481616B0" w14:textId="77777777" w:rsidR="00BC69B5" w:rsidRDefault="00000000">
      <w:r>
        <w:t>(</w:t>
      </w:r>
      <w:proofErr w:type="gramStart"/>
      <w:r>
        <w:t>Version  révisée</w:t>
      </w:r>
      <w:proofErr w:type="gramEnd"/>
      <w:r>
        <w:t xml:space="preserve">  </w:t>
      </w:r>
      <w:proofErr w:type="gramStart"/>
      <w:r>
        <w:t>mentionnant  l’accord</w:t>
      </w:r>
      <w:proofErr w:type="gramEnd"/>
      <w:r>
        <w:t xml:space="preserve">  d’Annualisation)</w:t>
      </w:r>
    </w:p>
    <w:p w14:paraId="12712C64" w14:textId="77777777" w:rsidR="00BC69B5" w:rsidRDefault="00000000">
      <w:r>
        <w:t xml:space="preserve">« « </w:t>
      </w:r>
      <w:proofErr w:type="gramStart"/>
      <w:r>
        <w:t>AVENANT  »</w:t>
      </w:r>
      <w:proofErr w:type="gramEnd"/>
      <w:r>
        <w:t xml:space="preserve"> »</w:t>
      </w:r>
    </w:p>
    <w:p w14:paraId="1AC0BE17" w14:textId="77777777" w:rsidR="00BC69B5" w:rsidRDefault="00000000">
      <w:r>
        <w:t>1</w:t>
      </w:r>
    </w:p>
    <w:p w14:paraId="6F492FF3" w14:textId="77777777" w:rsidR="00BC69B5" w:rsidRDefault="00000000">
      <w:proofErr w:type="gramStart"/>
      <w:r>
        <w:t>Agrément  :</w:t>
      </w:r>
      <w:proofErr w:type="gramEnd"/>
      <w:r>
        <w:t xml:space="preserve"> AUT -006-2124 -11-03-</w:t>
      </w:r>
      <w:proofErr w:type="gramStart"/>
      <w:r>
        <w:t>20250600215  /</w:t>
      </w:r>
      <w:proofErr w:type="gramEnd"/>
      <w:r>
        <w:t xml:space="preserve">// </w:t>
      </w:r>
      <w:proofErr w:type="gramStart"/>
      <w:r>
        <w:t>Siret  :</w:t>
      </w:r>
      <w:proofErr w:type="gramEnd"/>
      <w:r>
        <w:t xml:space="preserve"> [ANON-</w:t>
      </w:r>
      <w:proofErr w:type="gramStart"/>
      <w:r>
        <w:t>SIRET]  /</w:t>
      </w:r>
      <w:proofErr w:type="gramEnd"/>
      <w:r>
        <w:t xml:space="preserve">// </w:t>
      </w:r>
      <w:proofErr w:type="gramStart"/>
      <w:r>
        <w:t>Code  APE  :</w:t>
      </w:r>
      <w:proofErr w:type="gramEnd"/>
      <w:r>
        <w:t xml:space="preserve"> 8010</w:t>
      </w:r>
      <w:proofErr w:type="gramStart"/>
      <w:r>
        <w:t>Z  /</w:t>
      </w:r>
      <w:proofErr w:type="gramEnd"/>
      <w:r>
        <w:t>//</w:t>
      </w:r>
    </w:p>
    <w:p w14:paraId="65C174F0" w14:textId="77777777" w:rsidR="00BC69B5" w:rsidRDefault="00000000">
      <w:r>
        <w:t xml:space="preserve">Art. L612 -14 </w:t>
      </w:r>
      <w:proofErr w:type="gramStart"/>
      <w:r>
        <w:t>Livre  VI</w:t>
      </w:r>
      <w:proofErr w:type="gramEnd"/>
      <w:r>
        <w:t xml:space="preserve"> du </w:t>
      </w:r>
      <w:proofErr w:type="gramStart"/>
      <w:r>
        <w:t>Code  de</w:t>
      </w:r>
      <w:proofErr w:type="gramEnd"/>
      <w:r>
        <w:t xml:space="preserve"> la </w:t>
      </w:r>
      <w:proofErr w:type="gramStart"/>
      <w:r>
        <w:t>Sécurité  Intérieure  :</w:t>
      </w:r>
      <w:proofErr w:type="gramEnd"/>
    </w:p>
    <w:p w14:paraId="49AFF82C" w14:textId="77777777" w:rsidR="00BC69B5" w:rsidRDefault="00000000">
      <w:proofErr w:type="gramStart"/>
      <w:r>
        <w:t>L’autorisation  d’exercice</w:t>
      </w:r>
      <w:proofErr w:type="gramEnd"/>
      <w:r>
        <w:t xml:space="preserve">  ne </w:t>
      </w:r>
      <w:proofErr w:type="gramStart"/>
      <w:r>
        <w:t>confère  aucune</w:t>
      </w:r>
      <w:proofErr w:type="gramEnd"/>
      <w:r>
        <w:t xml:space="preserve">  </w:t>
      </w:r>
      <w:proofErr w:type="gramStart"/>
      <w:r>
        <w:t>prérogative  de</w:t>
      </w:r>
      <w:proofErr w:type="gramEnd"/>
      <w:r>
        <w:t xml:space="preserve"> </w:t>
      </w:r>
      <w:proofErr w:type="gramStart"/>
      <w:r>
        <w:t>puissance  publique</w:t>
      </w:r>
      <w:proofErr w:type="gramEnd"/>
      <w:r>
        <w:t xml:space="preserve">  à </w:t>
      </w:r>
      <w:proofErr w:type="gramStart"/>
      <w:r>
        <w:t>l’entreprise  ou</w:t>
      </w:r>
      <w:proofErr w:type="gramEnd"/>
      <w:r>
        <w:t xml:space="preserve"> aux </w:t>
      </w:r>
      <w:proofErr w:type="gramStart"/>
      <w:r>
        <w:t>personnes  qui</w:t>
      </w:r>
      <w:proofErr w:type="gramEnd"/>
      <w:r>
        <w:t xml:space="preserve"> en </w:t>
      </w:r>
      <w:proofErr w:type="gramStart"/>
      <w:r>
        <w:t>bénéficient .</w:t>
      </w:r>
      <w:proofErr w:type="gramEnd"/>
    </w:p>
    <w:p w14:paraId="7ED099C8" w14:textId="06FDF8F7" w:rsidR="00BC69B5" w:rsidRDefault="00000000">
      <w:r>
        <w:t xml:space="preserve">Cet </w:t>
      </w:r>
      <w:proofErr w:type="gramStart"/>
      <w:r>
        <w:t>accord  est</w:t>
      </w:r>
      <w:proofErr w:type="gramEnd"/>
      <w:r>
        <w:t xml:space="preserve"> </w:t>
      </w:r>
      <w:proofErr w:type="gramStart"/>
      <w:r>
        <w:t>signé  entre</w:t>
      </w:r>
      <w:proofErr w:type="gramEnd"/>
      <w:r>
        <w:t xml:space="preserve">  la </w:t>
      </w:r>
      <w:proofErr w:type="gramStart"/>
      <w:r>
        <w:t>direction  de</w:t>
      </w:r>
      <w:proofErr w:type="gramEnd"/>
      <w:r>
        <w:t xml:space="preserve"> </w:t>
      </w:r>
      <w:proofErr w:type="spellStart"/>
      <w:proofErr w:type="gramStart"/>
      <w:r>
        <w:t>l’entreprise</w:t>
      </w:r>
      <w:proofErr w:type="spellEnd"/>
      <w:r>
        <w:t xml:space="preserve">  </w:t>
      </w:r>
      <w:r w:rsidR="00B51936">
        <w:t>[</w:t>
      </w:r>
      <w:proofErr w:type="gramEnd"/>
      <w:r w:rsidR="00B51936">
        <w:t>ANON-</w:t>
      </w:r>
      <w:proofErr w:type="gramStart"/>
      <w:r w:rsidR="00B51936">
        <w:t>ENTREPRISE</w:t>
      </w:r>
      <w:r w:rsidR="00B51936">
        <w:t xml:space="preserve">]  </w:t>
      </w:r>
      <w:r>
        <w:t>et</w:t>
      </w:r>
      <w:proofErr w:type="gramEnd"/>
      <w:r>
        <w:t xml:space="preserve"> les </w:t>
      </w:r>
      <w:proofErr w:type="spellStart"/>
      <w:proofErr w:type="gramStart"/>
      <w:r>
        <w:t>représentants</w:t>
      </w:r>
      <w:proofErr w:type="spellEnd"/>
      <w:r>
        <w:t xml:space="preserve">  des</w:t>
      </w:r>
      <w:proofErr w:type="gramEnd"/>
    </w:p>
    <w:p w14:paraId="23A879C8" w14:textId="77777777" w:rsidR="00BC69B5" w:rsidRDefault="00000000">
      <w:proofErr w:type="gramStart"/>
      <w:r>
        <w:t>salariés  en</w:t>
      </w:r>
      <w:proofErr w:type="gramEnd"/>
      <w:r>
        <w:t xml:space="preserve"> date du 06 août </w:t>
      </w:r>
      <w:proofErr w:type="gramStart"/>
      <w:r>
        <w:t>2025,  concernant</w:t>
      </w:r>
      <w:proofErr w:type="gramEnd"/>
      <w:r>
        <w:t xml:space="preserve">  le </w:t>
      </w:r>
      <w:proofErr w:type="gramStart"/>
      <w:r>
        <w:t>résultat  de</w:t>
      </w:r>
      <w:proofErr w:type="gramEnd"/>
      <w:r>
        <w:t xml:space="preserve"> la </w:t>
      </w:r>
      <w:proofErr w:type="gramStart"/>
      <w:r>
        <w:t>négociation  sur</w:t>
      </w:r>
      <w:proofErr w:type="gramEnd"/>
      <w:r>
        <w:t xml:space="preserve"> les </w:t>
      </w:r>
      <w:proofErr w:type="gramStart"/>
      <w:r>
        <w:t>heures  supplémentaires</w:t>
      </w:r>
      <w:proofErr w:type="gramEnd"/>
      <w:r>
        <w:t>.</w:t>
      </w:r>
    </w:p>
    <w:p w14:paraId="1154A555" w14:textId="77777777" w:rsidR="00BC69B5" w:rsidRDefault="00000000">
      <w:proofErr w:type="gramStart"/>
      <w:r>
        <w:t>Périmètre  d’application</w:t>
      </w:r>
      <w:proofErr w:type="gramEnd"/>
      <w:r>
        <w:t xml:space="preserve">  de la </w:t>
      </w:r>
      <w:proofErr w:type="gramStart"/>
      <w:r>
        <w:t>convention  signée</w:t>
      </w:r>
      <w:proofErr w:type="gramEnd"/>
      <w:r>
        <w:t xml:space="preserve">  </w:t>
      </w:r>
      <w:proofErr w:type="gramStart"/>
      <w:r>
        <w:t>entre  l’entreprise</w:t>
      </w:r>
      <w:proofErr w:type="gramEnd"/>
      <w:r>
        <w:t xml:space="preserve">  et les </w:t>
      </w:r>
      <w:proofErr w:type="gramStart"/>
      <w:r>
        <w:t>membres  du</w:t>
      </w:r>
      <w:proofErr w:type="gramEnd"/>
      <w:r>
        <w:t xml:space="preserve"> CSE.</w:t>
      </w:r>
    </w:p>
    <w:p w14:paraId="77575FC7" w14:textId="77777777" w:rsidR="00BC69B5" w:rsidRDefault="00000000">
      <w:proofErr w:type="gramStart"/>
      <w:r>
        <w:t>Heures  supplémentaires  ;</w:t>
      </w:r>
      <w:proofErr w:type="gramEnd"/>
      <w:r>
        <w:t xml:space="preserve"> Les </w:t>
      </w:r>
      <w:proofErr w:type="gramStart"/>
      <w:r>
        <w:t>points  clés</w:t>
      </w:r>
      <w:proofErr w:type="gramEnd"/>
      <w:r>
        <w:t xml:space="preserve"> de la négociation.  2 La </w:t>
      </w:r>
      <w:proofErr w:type="gramStart"/>
      <w:r>
        <w:t>négociation  c’est</w:t>
      </w:r>
      <w:proofErr w:type="gramEnd"/>
      <w:r>
        <w:t xml:space="preserve"> </w:t>
      </w:r>
      <w:proofErr w:type="gramStart"/>
      <w:r>
        <w:t>axée  sur</w:t>
      </w:r>
      <w:proofErr w:type="gramEnd"/>
      <w:r>
        <w:t xml:space="preserve"> les </w:t>
      </w:r>
      <w:proofErr w:type="gramStart"/>
      <w:r>
        <w:t>heures  supplémentaires</w:t>
      </w:r>
      <w:proofErr w:type="gramEnd"/>
      <w:r>
        <w:t xml:space="preserve">  </w:t>
      </w:r>
      <w:proofErr w:type="gramStart"/>
      <w:r>
        <w:t>pour  les</w:t>
      </w:r>
      <w:proofErr w:type="gramEnd"/>
      <w:r>
        <w:t xml:space="preserve"> </w:t>
      </w:r>
      <w:proofErr w:type="gramStart"/>
      <w:r>
        <w:t>salariés  :</w:t>
      </w:r>
      <w:proofErr w:type="gramEnd"/>
      <w:r>
        <w:t xml:space="preserve"> </w:t>
      </w:r>
      <w:proofErr w:type="gramStart"/>
      <w:r>
        <w:t>texte  complet</w:t>
      </w:r>
      <w:proofErr w:type="gramEnd"/>
      <w:r>
        <w:t xml:space="preserve">  de l’accord</w:t>
      </w:r>
    </w:p>
    <w:p w14:paraId="6E025472" w14:textId="77777777" w:rsidR="00BC69B5" w:rsidRDefault="00000000">
      <w:proofErr w:type="gramStart"/>
      <w:r>
        <w:t>conclu  en</w:t>
      </w:r>
      <w:proofErr w:type="gramEnd"/>
      <w:r>
        <w:t xml:space="preserve"> date du 06 aout </w:t>
      </w:r>
      <w:proofErr w:type="gramStart"/>
      <w:r>
        <w:t>2025,  révisé</w:t>
      </w:r>
      <w:proofErr w:type="gramEnd"/>
      <w:r>
        <w:t xml:space="preserve">  </w:t>
      </w:r>
      <w:proofErr w:type="gramStart"/>
      <w:r>
        <w:t>pour  donner</w:t>
      </w:r>
      <w:proofErr w:type="gramEnd"/>
      <w:r>
        <w:t xml:space="preserve">  </w:t>
      </w:r>
      <w:proofErr w:type="gramStart"/>
      <w:r>
        <w:t>suite  à</w:t>
      </w:r>
      <w:proofErr w:type="gramEnd"/>
      <w:r>
        <w:t xml:space="preserve"> </w:t>
      </w:r>
      <w:proofErr w:type="gramStart"/>
      <w:r>
        <w:t>l’accord  d’annualisation</w:t>
      </w:r>
      <w:proofErr w:type="gramEnd"/>
      <w:r>
        <w:t xml:space="preserve">  </w:t>
      </w:r>
      <w:proofErr w:type="gramStart"/>
      <w:r>
        <w:t>prenant  effet</w:t>
      </w:r>
      <w:proofErr w:type="gramEnd"/>
      <w:r>
        <w:t xml:space="preserve"> le 01</w:t>
      </w:r>
    </w:p>
    <w:p w14:paraId="6A6E7CB1" w14:textId="77777777" w:rsidR="00BC69B5" w:rsidRDefault="00000000">
      <w:proofErr w:type="gramStart"/>
      <w:r>
        <w:t>avril  2026</w:t>
      </w:r>
      <w:proofErr w:type="gramEnd"/>
      <w:r>
        <w:t>.</w:t>
      </w:r>
    </w:p>
    <w:p w14:paraId="2BB28611" w14:textId="77777777" w:rsidR="00BC69B5" w:rsidRDefault="00000000">
      <w:proofErr w:type="gramStart"/>
      <w:r>
        <w:t>ACCORD  D’ENTREPRISE</w:t>
      </w:r>
      <w:proofErr w:type="gramEnd"/>
      <w:r>
        <w:t xml:space="preserve">  </w:t>
      </w:r>
      <w:proofErr w:type="gramStart"/>
      <w:r>
        <w:t>SUR  LES</w:t>
      </w:r>
      <w:proofErr w:type="gramEnd"/>
      <w:r>
        <w:t xml:space="preserve"> </w:t>
      </w:r>
      <w:proofErr w:type="gramStart"/>
      <w:r>
        <w:t>HEURES  SUPPLEMENTAIRES</w:t>
      </w:r>
      <w:proofErr w:type="gramEnd"/>
      <w:r>
        <w:t xml:space="preserve">  ET COMPLEMENTAIRES</w:t>
      </w:r>
    </w:p>
    <w:p w14:paraId="7ACE0600" w14:textId="77777777" w:rsidR="00BC69B5" w:rsidRDefault="00000000">
      <w:proofErr w:type="gramStart"/>
      <w:r>
        <w:lastRenderedPageBreak/>
        <w:t>Entre  :</w:t>
      </w:r>
      <w:proofErr w:type="gramEnd"/>
    </w:p>
    <w:p w14:paraId="4CC9274F" w14:textId="58E57214" w:rsidR="00BC69B5" w:rsidRDefault="00000000">
      <w:r>
        <w:t xml:space="preserve">La </w:t>
      </w:r>
      <w:proofErr w:type="gramStart"/>
      <w:r>
        <w:t xml:space="preserve">société  </w:t>
      </w:r>
      <w:r w:rsidR="0034700D">
        <w:t>[</w:t>
      </w:r>
      <w:proofErr w:type="gramEnd"/>
      <w:r w:rsidR="0034700D">
        <w:t>ANON-ENTREPRISE]</w:t>
      </w:r>
    </w:p>
    <w:p w14:paraId="5BF5DE89" w14:textId="77D81EE2" w:rsidR="00BC69B5" w:rsidRDefault="00000000">
      <w:proofErr w:type="spellStart"/>
      <w:proofErr w:type="gramStart"/>
      <w:r>
        <w:t>Représentée</w:t>
      </w:r>
      <w:proofErr w:type="spellEnd"/>
      <w:r>
        <w:t xml:space="preserve">  par</w:t>
      </w:r>
      <w:proofErr w:type="gramEnd"/>
      <w:r>
        <w:t xml:space="preserve"> </w:t>
      </w:r>
      <w:proofErr w:type="gramStart"/>
      <w:r>
        <w:t xml:space="preserve">Monsieur  </w:t>
      </w:r>
      <w:r w:rsidR="0034700D">
        <w:t>[</w:t>
      </w:r>
      <w:proofErr w:type="gramEnd"/>
      <w:r w:rsidR="0034700D">
        <w:t>ANON-NOM2</w:t>
      </w:r>
      <w:proofErr w:type="gramStart"/>
      <w:r w:rsidR="0034700D">
        <w:t xml:space="preserve">] </w:t>
      </w:r>
      <w:r>
        <w:t xml:space="preserve"> ,</w:t>
      </w:r>
      <w:proofErr w:type="gramEnd"/>
      <w:r>
        <w:t xml:space="preserve"> </w:t>
      </w:r>
      <w:proofErr w:type="spellStart"/>
      <w:proofErr w:type="gramStart"/>
      <w:r>
        <w:t>délégataire</w:t>
      </w:r>
      <w:proofErr w:type="spellEnd"/>
      <w:r>
        <w:t xml:space="preserve">  de</w:t>
      </w:r>
      <w:proofErr w:type="gramEnd"/>
      <w:r>
        <w:t xml:space="preserve"> </w:t>
      </w:r>
      <w:proofErr w:type="gramStart"/>
      <w:r>
        <w:t xml:space="preserve">Monsieur  </w:t>
      </w:r>
      <w:r w:rsidR="0034700D">
        <w:t>[</w:t>
      </w:r>
      <w:proofErr w:type="gramEnd"/>
      <w:r w:rsidR="0034700D">
        <w:t>ANON-NOM3</w:t>
      </w:r>
      <w:proofErr w:type="gramStart"/>
      <w:r w:rsidR="0034700D">
        <w:t>] ,</w:t>
      </w:r>
      <w:proofErr w:type="gramEnd"/>
    </w:p>
    <w:p w14:paraId="026709A3" w14:textId="77777777" w:rsidR="00BC69B5" w:rsidRDefault="00000000">
      <w:proofErr w:type="gramStart"/>
      <w:r>
        <w:t>Et :</w:t>
      </w:r>
      <w:proofErr w:type="gramEnd"/>
    </w:p>
    <w:p w14:paraId="2428DD69" w14:textId="65157BAC" w:rsidR="00BC69B5" w:rsidRDefault="00000000">
      <w:r>
        <w:t xml:space="preserve">Le Comité Social et Economique, </w:t>
      </w:r>
      <w:proofErr w:type="spellStart"/>
      <w:r>
        <w:t>représenté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la </w:t>
      </w:r>
      <w:proofErr w:type="spellStart"/>
      <w:r>
        <w:t>personne</w:t>
      </w:r>
      <w:proofErr w:type="spellEnd"/>
      <w:r>
        <w:t xml:space="preserve"> de Monsieur [ANON-NOM</w:t>
      </w:r>
      <w:r w:rsidR="0034700D">
        <w:t>4</w:t>
      </w:r>
      <w:proofErr w:type="gramStart"/>
      <w:r>
        <w:t>] ,</w:t>
      </w:r>
      <w:proofErr w:type="gramEnd"/>
      <w:r>
        <w:t xml:space="preserve"> </w:t>
      </w:r>
      <w:proofErr w:type="spellStart"/>
      <w:r>
        <w:t>Secrétaire</w:t>
      </w:r>
      <w:proofErr w:type="spellEnd"/>
      <w:r>
        <w:t xml:space="preserve"> du</w:t>
      </w:r>
      <w:r w:rsidR="00B51936">
        <w:t xml:space="preserve"> </w:t>
      </w:r>
      <w:r>
        <w:t>CSE et Monsieur [ANON-NOM</w:t>
      </w:r>
      <w:r w:rsidR="005A1654">
        <w:t>5</w:t>
      </w:r>
      <w:proofErr w:type="gramStart"/>
      <w:r>
        <w:t>] ,</w:t>
      </w:r>
      <w:proofErr w:type="gramEnd"/>
      <w:r>
        <w:t xml:space="preserve"> </w:t>
      </w:r>
      <w:proofErr w:type="spellStart"/>
      <w:r>
        <w:t>Trésorier</w:t>
      </w:r>
      <w:proofErr w:type="spellEnd"/>
      <w:r>
        <w:t xml:space="preserve"> du CSE.</w:t>
      </w:r>
    </w:p>
    <w:p w14:paraId="4EC2CE20" w14:textId="77777777" w:rsidR="00BC69B5" w:rsidRDefault="00000000">
      <w:proofErr w:type="gramStart"/>
      <w:r>
        <w:t>PREAMBULE  :</w:t>
      </w:r>
      <w:proofErr w:type="gramEnd"/>
    </w:p>
    <w:p w14:paraId="226A7852" w14:textId="77777777" w:rsidR="00BC69B5" w:rsidRDefault="00000000">
      <w:r>
        <w:t xml:space="preserve">Le </w:t>
      </w:r>
      <w:proofErr w:type="gramStart"/>
      <w:r>
        <w:t>présent  accord</w:t>
      </w:r>
      <w:proofErr w:type="gramEnd"/>
      <w:r>
        <w:t xml:space="preserve">  a </w:t>
      </w:r>
      <w:proofErr w:type="gramStart"/>
      <w:r>
        <w:t>pour  objet</w:t>
      </w:r>
      <w:proofErr w:type="gramEnd"/>
      <w:r>
        <w:t xml:space="preserve">  de </w:t>
      </w:r>
      <w:proofErr w:type="gramStart"/>
      <w:r>
        <w:t>déterminer  les</w:t>
      </w:r>
      <w:proofErr w:type="gramEnd"/>
      <w:r>
        <w:t xml:space="preserve"> </w:t>
      </w:r>
      <w:proofErr w:type="gramStart"/>
      <w:r>
        <w:t>conditions  et</w:t>
      </w:r>
      <w:proofErr w:type="gramEnd"/>
      <w:r>
        <w:t xml:space="preserve"> </w:t>
      </w:r>
      <w:proofErr w:type="gramStart"/>
      <w:r>
        <w:t>modalités  de</w:t>
      </w:r>
      <w:proofErr w:type="gramEnd"/>
      <w:r>
        <w:t xml:space="preserve"> </w:t>
      </w:r>
      <w:proofErr w:type="gramStart"/>
      <w:r>
        <w:t>réalisation  et</w:t>
      </w:r>
      <w:proofErr w:type="gramEnd"/>
      <w:r>
        <w:t xml:space="preserve"> de rémunération</w:t>
      </w:r>
    </w:p>
    <w:p w14:paraId="69969B55" w14:textId="77777777" w:rsidR="00BC69B5" w:rsidRDefault="00000000">
      <w:r>
        <w:t>des heures supplémentaires et complémentaires au sien de l’entreprise [ANON-ENTREPRISE</w:t>
      </w:r>
      <w:proofErr w:type="gramStart"/>
      <w:r>
        <w:t>] ,</w:t>
      </w:r>
      <w:proofErr w:type="gramEnd"/>
    </w:p>
    <w:p w14:paraId="51D1F8E6" w14:textId="77777777" w:rsidR="00BC69B5" w:rsidRDefault="00000000">
      <w:proofErr w:type="gramStart"/>
      <w:r>
        <w:t>conformément  au</w:t>
      </w:r>
      <w:proofErr w:type="gramEnd"/>
      <w:r>
        <w:t xml:space="preserve"> </w:t>
      </w:r>
      <w:proofErr w:type="gramStart"/>
      <w:r>
        <w:t>Code  du</w:t>
      </w:r>
      <w:proofErr w:type="gramEnd"/>
      <w:r>
        <w:t xml:space="preserve"> </w:t>
      </w:r>
      <w:proofErr w:type="gramStart"/>
      <w:r>
        <w:t>travail  et</w:t>
      </w:r>
      <w:proofErr w:type="gramEnd"/>
      <w:r>
        <w:t xml:space="preserve"> à la </w:t>
      </w:r>
      <w:proofErr w:type="gramStart"/>
      <w:r>
        <w:t>convention  collective</w:t>
      </w:r>
      <w:proofErr w:type="gramEnd"/>
      <w:r>
        <w:t xml:space="preserve">  des </w:t>
      </w:r>
      <w:proofErr w:type="gramStart"/>
      <w:r>
        <w:t>entreprises  de</w:t>
      </w:r>
      <w:proofErr w:type="gramEnd"/>
      <w:r>
        <w:t xml:space="preserve"> </w:t>
      </w:r>
      <w:proofErr w:type="gramStart"/>
      <w:r>
        <w:t>prévention  et</w:t>
      </w:r>
      <w:proofErr w:type="gramEnd"/>
      <w:r>
        <w:t xml:space="preserve"> de sécurité</w:t>
      </w:r>
    </w:p>
    <w:p w14:paraId="7F467468" w14:textId="77777777" w:rsidR="00BC69B5" w:rsidRDefault="00000000">
      <w:r>
        <w:t xml:space="preserve">(IDCC 1351). Un accord distinct d’annualisation du temps de travail a été </w:t>
      </w:r>
      <w:proofErr w:type="gramStart"/>
      <w:r>
        <w:t>signé ;</w:t>
      </w:r>
      <w:proofErr w:type="gramEnd"/>
      <w:r>
        <w:t xml:space="preserve"> le présent accord</w:t>
      </w:r>
    </w:p>
    <w:p w14:paraId="4CECA65A" w14:textId="77777777" w:rsidR="00BC69B5" w:rsidRDefault="00000000">
      <w:r>
        <w:t>s’articule avec celui -ci.</w:t>
      </w:r>
    </w:p>
    <w:p w14:paraId="2DB6AC2E" w14:textId="77777777" w:rsidR="00BC69B5" w:rsidRPr="00B51936" w:rsidRDefault="00000000">
      <w:pPr>
        <w:rPr>
          <w:b/>
          <w:bCs/>
        </w:rPr>
      </w:pPr>
      <w:r w:rsidRPr="00B51936">
        <w:rPr>
          <w:b/>
          <w:bCs/>
        </w:rPr>
        <w:t xml:space="preserve">I - </w:t>
      </w:r>
      <w:proofErr w:type="gramStart"/>
      <w:r w:rsidRPr="00B51936">
        <w:rPr>
          <w:b/>
          <w:bCs/>
        </w:rPr>
        <w:t>CHAMPS  D’APPLICATION</w:t>
      </w:r>
      <w:proofErr w:type="gramEnd"/>
    </w:p>
    <w:p w14:paraId="70FA1249" w14:textId="339948CC" w:rsidR="00BC69B5" w:rsidRDefault="00000000">
      <w:r>
        <w:t xml:space="preserve">Le </w:t>
      </w:r>
      <w:proofErr w:type="gramStart"/>
      <w:r>
        <w:t>présent  accord</w:t>
      </w:r>
      <w:proofErr w:type="gramEnd"/>
      <w:r>
        <w:t xml:space="preserve">  </w:t>
      </w:r>
      <w:proofErr w:type="gramStart"/>
      <w:r>
        <w:t>s’applique  à</w:t>
      </w:r>
      <w:proofErr w:type="gramEnd"/>
      <w:r>
        <w:t xml:space="preserve"> tous les salariés, sauf </w:t>
      </w:r>
      <w:proofErr w:type="gramStart"/>
      <w:r>
        <w:t>conventions  de</w:t>
      </w:r>
      <w:proofErr w:type="gramEnd"/>
      <w:r>
        <w:t xml:space="preserve"> forfait. </w:t>
      </w:r>
      <w:proofErr w:type="gramStart"/>
      <w:r>
        <w:t>Pour  les</w:t>
      </w:r>
      <w:proofErr w:type="gramEnd"/>
      <w:r>
        <w:t xml:space="preserve"> </w:t>
      </w:r>
      <w:proofErr w:type="spellStart"/>
      <w:proofErr w:type="gramStart"/>
      <w:r>
        <w:t>salariés</w:t>
      </w:r>
      <w:proofErr w:type="spellEnd"/>
      <w:r>
        <w:t xml:space="preserve">  relevant</w:t>
      </w:r>
      <w:proofErr w:type="gramEnd"/>
      <w:r>
        <w:t xml:space="preserve">  de</w:t>
      </w:r>
      <w:r w:rsidR="00B51936">
        <w:t xml:space="preserve"> </w:t>
      </w:r>
      <w:proofErr w:type="spellStart"/>
      <w:r>
        <w:t>l’annualisation</w:t>
      </w:r>
      <w:proofErr w:type="spellEnd"/>
      <w:r>
        <w:t xml:space="preserve">, le </w:t>
      </w:r>
      <w:proofErr w:type="spellStart"/>
      <w:r>
        <w:t>décompte</w:t>
      </w:r>
      <w:proofErr w:type="spellEnd"/>
      <w:r>
        <w:t xml:space="preserve"> des heures supplémentaires se fait à l’issue de la période annuelle.  </w:t>
      </w:r>
      <w:proofErr w:type="gramStart"/>
      <w:r>
        <w:t>ACCORD  D’ENTREPRISE</w:t>
      </w:r>
      <w:proofErr w:type="gramEnd"/>
    </w:p>
    <w:p w14:paraId="449C6EF5" w14:textId="77777777" w:rsidR="00BC69B5" w:rsidRDefault="00000000">
      <w:proofErr w:type="gramStart"/>
      <w:r>
        <w:t>HEURES  SUPPLEMENTAIRES</w:t>
      </w:r>
      <w:proofErr w:type="gramEnd"/>
      <w:r>
        <w:t xml:space="preserve">  et COMPLEMENTAIRES</w:t>
      </w:r>
    </w:p>
    <w:p w14:paraId="40599155" w14:textId="77777777" w:rsidR="00BC69B5" w:rsidRDefault="00000000">
      <w:r>
        <w:t>[ANON-ENTREPRISE]</w:t>
      </w:r>
    </w:p>
    <w:p w14:paraId="47294C09" w14:textId="77777777" w:rsidR="00BC69B5" w:rsidRDefault="00000000">
      <w:r>
        <w:t xml:space="preserve">--------- </w:t>
      </w:r>
      <w:proofErr w:type="gramStart"/>
      <w:r>
        <w:t>AVENANT  --------</w:t>
      </w:r>
      <w:proofErr w:type="gramEnd"/>
      <w:r>
        <w:t xml:space="preserve"> -</w:t>
      </w:r>
    </w:p>
    <w:p w14:paraId="1656CD2A" w14:textId="77777777" w:rsidR="00BC69B5" w:rsidRDefault="00000000">
      <w:r>
        <w:t>(</w:t>
      </w:r>
      <w:proofErr w:type="gramStart"/>
      <w:r>
        <w:t>Version  révisée</w:t>
      </w:r>
      <w:proofErr w:type="gramEnd"/>
      <w:r>
        <w:t xml:space="preserve">  </w:t>
      </w:r>
      <w:proofErr w:type="gramStart"/>
      <w:r>
        <w:t>mentionnant  l’accord</w:t>
      </w:r>
      <w:proofErr w:type="gramEnd"/>
      <w:r>
        <w:t xml:space="preserve">  d’Annualisation)</w:t>
      </w:r>
    </w:p>
    <w:p w14:paraId="1B097A35" w14:textId="77777777" w:rsidR="00BC69B5" w:rsidRDefault="00000000">
      <w:proofErr w:type="gramStart"/>
      <w:r>
        <w:t>Agrément  :</w:t>
      </w:r>
      <w:proofErr w:type="gramEnd"/>
      <w:r>
        <w:t xml:space="preserve"> AUT -006-2124 -11-03-</w:t>
      </w:r>
      <w:proofErr w:type="gramStart"/>
      <w:r>
        <w:t>20250600215  /</w:t>
      </w:r>
      <w:proofErr w:type="gramEnd"/>
      <w:r>
        <w:t xml:space="preserve">// </w:t>
      </w:r>
      <w:proofErr w:type="gramStart"/>
      <w:r>
        <w:t>Siret  :</w:t>
      </w:r>
      <w:proofErr w:type="gramEnd"/>
      <w:r>
        <w:t xml:space="preserve"> [ANON-</w:t>
      </w:r>
      <w:proofErr w:type="gramStart"/>
      <w:r>
        <w:t>SIRET]  /</w:t>
      </w:r>
      <w:proofErr w:type="gramEnd"/>
      <w:r>
        <w:t xml:space="preserve">// </w:t>
      </w:r>
      <w:proofErr w:type="gramStart"/>
      <w:r>
        <w:t>Code  APE  :</w:t>
      </w:r>
      <w:proofErr w:type="gramEnd"/>
      <w:r>
        <w:t xml:space="preserve"> 8010</w:t>
      </w:r>
      <w:proofErr w:type="gramStart"/>
      <w:r>
        <w:t>Z  /</w:t>
      </w:r>
      <w:proofErr w:type="gramEnd"/>
      <w:r>
        <w:t>//</w:t>
      </w:r>
    </w:p>
    <w:p w14:paraId="55A214B3" w14:textId="77777777" w:rsidR="00BC69B5" w:rsidRDefault="00000000">
      <w:r>
        <w:t xml:space="preserve">Art. L612 -14 </w:t>
      </w:r>
      <w:proofErr w:type="gramStart"/>
      <w:r>
        <w:t>Livre  VI</w:t>
      </w:r>
      <w:proofErr w:type="gramEnd"/>
      <w:r>
        <w:t xml:space="preserve"> du </w:t>
      </w:r>
      <w:proofErr w:type="gramStart"/>
      <w:r>
        <w:t>Code  de</w:t>
      </w:r>
      <w:proofErr w:type="gramEnd"/>
      <w:r>
        <w:t xml:space="preserve"> la </w:t>
      </w:r>
      <w:proofErr w:type="gramStart"/>
      <w:r>
        <w:t>Sécurité  Intérieure  :</w:t>
      </w:r>
      <w:proofErr w:type="gramEnd"/>
    </w:p>
    <w:p w14:paraId="460101E0" w14:textId="77777777" w:rsidR="00BC69B5" w:rsidRDefault="00000000">
      <w:proofErr w:type="gramStart"/>
      <w:r>
        <w:t>L’autorisation  d’exercice</w:t>
      </w:r>
      <w:proofErr w:type="gramEnd"/>
      <w:r>
        <w:t xml:space="preserve">  ne </w:t>
      </w:r>
      <w:proofErr w:type="gramStart"/>
      <w:r>
        <w:t>confère  aucune</w:t>
      </w:r>
      <w:proofErr w:type="gramEnd"/>
      <w:r>
        <w:t xml:space="preserve">  </w:t>
      </w:r>
      <w:proofErr w:type="gramStart"/>
      <w:r>
        <w:t>prérogative  de</w:t>
      </w:r>
      <w:proofErr w:type="gramEnd"/>
      <w:r>
        <w:t xml:space="preserve"> </w:t>
      </w:r>
      <w:proofErr w:type="gramStart"/>
      <w:r>
        <w:t>puissance  publique</w:t>
      </w:r>
      <w:proofErr w:type="gramEnd"/>
      <w:r>
        <w:t xml:space="preserve">  à </w:t>
      </w:r>
      <w:proofErr w:type="gramStart"/>
      <w:r>
        <w:t>l’entreprise  ou</w:t>
      </w:r>
      <w:proofErr w:type="gramEnd"/>
      <w:r>
        <w:t xml:space="preserve"> aux </w:t>
      </w:r>
      <w:proofErr w:type="gramStart"/>
      <w:r>
        <w:t>personnes  qui</w:t>
      </w:r>
      <w:proofErr w:type="gramEnd"/>
      <w:r>
        <w:t xml:space="preserve"> en </w:t>
      </w:r>
      <w:proofErr w:type="gramStart"/>
      <w:r>
        <w:t>bénéficient .</w:t>
      </w:r>
      <w:proofErr w:type="gramEnd"/>
    </w:p>
    <w:p w14:paraId="5157C314" w14:textId="77777777" w:rsidR="00B51936" w:rsidRDefault="00B51936"/>
    <w:p w14:paraId="2FB1C8F7" w14:textId="1A8A93E0" w:rsidR="00BC69B5" w:rsidRPr="00B51936" w:rsidRDefault="00000000">
      <w:pPr>
        <w:rPr>
          <w:b/>
          <w:bCs/>
        </w:rPr>
      </w:pPr>
      <w:r w:rsidRPr="00B51936">
        <w:rPr>
          <w:b/>
          <w:bCs/>
        </w:rPr>
        <w:lastRenderedPageBreak/>
        <w:t xml:space="preserve">2 - </w:t>
      </w:r>
      <w:proofErr w:type="gramStart"/>
      <w:r w:rsidRPr="00B51936">
        <w:rPr>
          <w:b/>
          <w:bCs/>
        </w:rPr>
        <w:t>DEFINITION  DES</w:t>
      </w:r>
      <w:proofErr w:type="gramEnd"/>
      <w:r w:rsidRPr="00B51936">
        <w:rPr>
          <w:b/>
          <w:bCs/>
        </w:rPr>
        <w:t xml:space="preserve">  </w:t>
      </w:r>
      <w:proofErr w:type="gramStart"/>
      <w:r w:rsidRPr="00B51936">
        <w:rPr>
          <w:b/>
          <w:bCs/>
        </w:rPr>
        <w:t>HEURES  SUPPLEMENTAIRES</w:t>
      </w:r>
      <w:proofErr w:type="gramEnd"/>
    </w:p>
    <w:p w14:paraId="5277765C" w14:textId="77777777" w:rsidR="00BC69B5" w:rsidRDefault="00000000">
      <w:r>
        <w:t xml:space="preserve">2.1 </w:t>
      </w:r>
      <w:proofErr w:type="gramStart"/>
      <w:r>
        <w:t>Salariés  non</w:t>
      </w:r>
      <w:proofErr w:type="gramEnd"/>
      <w:r>
        <w:t xml:space="preserve"> </w:t>
      </w:r>
      <w:proofErr w:type="gramStart"/>
      <w:r>
        <w:t>soumis  à</w:t>
      </w:r>
      <w:proofErr w:type="gramEnd"/>
      <w:r>
        <w:t xml:space="preserve"> </w:t>
      </w:r>
      <w:proofErr w:type="gramStart"/>
      <w:r>
        <w:t>l’annualisation  :</w:t>
      </w:r>
      <w:proofErr w:type="gramEnd"/>
      <w:r>
        <w:t xml:space="preserve"> </w:t>
      </w:r>
      <w:proofErr w:type="gramStart"/>
      <w:r>
        <w:t>heures  effectuées</w:t>
      </w:r>
      <w:proofErr w:type="gramEnd"/>
      <w:r>
        <w:t xml:space="preserve">  au-delà de 35h hebdomadaires.</w:t>
      </w:r>
    </w:p>
    <w:p w14:paraId="4C047DF7" w14:textId="77777777" w:rsidR="00BC69B5" w:rsidRDefault="00000000">
      <w:r>
        <w:t xml:space="preserve">2.2 </w:t>
      </w:r>
      <w:proofErr w:type="gramStart"/>
      <w:r>
        <w:t>Salariés  soumis</w:t>
      </w:r>
      <w:proofErr w:type="gramEnd"/>
      <w:r>
        <w:t xml:space="preserve">  à </w:t>
      </w:r>
      <w:proofErr w:type="gramStart"/>
      <w:r>
        <w:t>l’annualisation :</w:t>
      </w:r>
      <w:proofErr w:type="gramEnd"/>
      <w:r>
        <w:t xml:space="preserve"> </w:t>
      </w:r>
      <w:proofErr w:type="gramStart"/>
      <w:r>
        <w:t>heures  décomptées</w:t>
      </w:r>
      <w:proofErr w:type="gramEnd"/>
      <w:r>
        <w:t xml:space="preserve">  à </w:t>
      </w:r>
      <w:proofErr w:type="gramStart"/>
      <w:r>
        <w:t>l’issue  de</w:t>
      </w:r>
      <w:proofErr w:type="gramEnd"/>
      <w:r>
        <w:t xml:space="preserve"> la </w:t>
      </w:r>
      <w:proofErr w:type="gramStart"/>
      <w:r>
        <w:t>période  annuelle</w:t>
      </w:r>
      <w:proofErr w:type="gramEnd"/>
      <w:r>
        <w:t xml:space="preserve">  au-delà du seuil</w:t>
      </w:r>
    </w:p>
    <w:p w14:paraId="63613EB3" w14:textId="77777777" w:rsidR="00BC69B5" w:rsidRDefault="00000000">
      <w:proofErr w:type="gramStart"/>
      <w:r>
        <w:t>annuel  fixé</w:t>
      </w:r>
      <w:proofErr w:type="gramEnd"/>
      <w:r>
        <w:t xml:space="preserve"> </w:t>
      </w:r>
      <w:proofErr w:type="gramStart"/>
      <w:r>
        <w:t>dans  l’accord</w:t>
      </w:r>
      <w:proofErr w:type="gramEnd"/>
      <w:r>
        <w:t xml:space="preserve">  d’annualisation.</w:t>
      </w:r>
    </w:p>
    <w:p w14:paraId="24AF4E4B" w14:textId="77777777" w:rsidR="00BC69B5" w:rsidRPr="00B51936" w:rsidRDefault="00000000">
      <w:pPr>
        <w:rPr>
          <w:b/>
          <w:bCs/>
        </w:rPr>
      </w:pPr>
      <w:r w:rsidRPr="00B51936">
        <w:rPr>
          <w:b/>
          <w:bCs/>
        </w:rPr>
        <w:t xml:space="preserve">3 – </w:t>
      </w:r>
      <w:proofErr w:type="gramStart"/>
      <w:r w:rsidRPr="00B51936">
        <w:rPr>
          <w:b/>
          <w:bCs/>
        </w:rPr>
        <w:t>INDEMNISATION  DES</w:t>
      </w:r>
      <w:proofErr w:type="gramEnd"/>
      <w:r w:rsidRPr="00B51936">
        <w:rPr>
          <w:b/>
          <w:bCs/>
        </w:rPr>
        <w:t xml:space="preserve">  </w:t>
      </w:r>
      <w:proofErr w:type="gramStart"/>
      <w:r w:rsidRPr="00B51936">
        <w:rPr>
          <w:b/>
          <w:bCs/>
        </w:rPr>
        <w:t>HEURES  SUPPLEMENTAIRES</w:t>
      </w:r>
      <w:proofErr w:type="gramEnd"/>
    </w:p>
    <w:p w14:paraId="745B50FC" w14:textId="77777777" w:rsidR="00BC69B5" w:rsidRDefault="00000000">
      <w:r w:rsidRPr="00B51936">
        <w:rPr>
          <w:b/>
          <w:bCs/>
        </w:rPr>
        <w:t xml:space="preserve">3-1 </w:t>
      </w:r>
      <w:proofErr w:type="gramStart"/>
      <w:r w:rsidRPr="00B51936">
        <w:rPr>
          <w:b/>
          <w:bCs/>
        </w:rPr>
        <w:t>Majoration</w:t>
      </w:r>
      <w:r>
        <w:t xml:space="preserve"> :</w:t>
      </w:r>
      <w:proofErr w:type="gramEnd"/>
      <w:r>
        <w:t xml:space="preserve"> +10% pour les salariés annualisés dans le cadre du contingent annuel de 329 heures,</w:t>
      </w:r>
    </w:p>
    <w:p w14:paraId="6E3EC729" w14:textId="77777777" w:rsidR="00BC69B5" w:rsidRDefault="00000000">
      <w:proofErr w:type="gramStart"/>
      <w:r>
        <w:t>conformément  à</w:t>
      </w:r>
      <w:proofErr w:type="gramEnd"/>
      <w:r>
        <w:t xml:space="preserve"> la </w:t>
      </w:r>
      <w:proofErr w:type="gramStart"/>
      <w:r>
        <w:t>Convention  collective</w:t>
      </w:r>
      <w:proofErr w:type="gramEnd"/>
      <w:r>
        <w:t xml:space="preserve">  des </w:t>
      </w:r>
      <w:proofErr w:type="gramStart"/>
      <w:r>
        <w:t>entreprises  de</w:t>
      </w:r>
      <w:proofErr w:type="gramEnd"/>
      <w:r>
        <w:t xml:space="preserve"> </w:t>
      </w:r>
      <w:proofErr w:type="gramStart"/>
      <w:r>
        <w:t>prévention  et</w:t>
      </w:r>
      <w:proofErr w:type="gramEnd"/>
      <w:r>
        <w:t xml:space="preserve"> de </w:t>
      </w:r>
      <w:proofErr w:type="gramStart"/>
      <w:r>
        <w:t>sécurité  du</w:t>
      </w:r>
      <w:proofErr w:type="gramEnd"/>
      <w:r>
        <w:t xml:space="preserve"> 15 </w:t>
      </w:r>
      <w:proofErr w:type="gramStart"/>
      <w:r>
        <w:t>février  1985</w:t>
      </w:r>
      <w:proofErr w:type="gramEnd"/>
      <w:r>
        <w:t>,</w:t>
      </w:r>
    </w:p>
    <w:p w14:paraId="796B5438" w14:textId="77777777" w:rsidR="00BC69B5" w:rsidRDefault="00000000">
      <w:r>
        <w:t>étendu par arrêté du 25 juillet 1985 (JO du 30 juillet 1985.)</w:t>
      </w:r>
    </w:p>
    <w:p w14:paraId="5E4A061F" w14:textId="40F37433" w:rsidR="00BC69B5" w:rsidRDefault="00000000">
      <w:r w:rsidRPr="00B51936">
        <w:rPr>
          <w:b/>
          <w:bCs/>
        </w:rPr>
        <w:t xml:space="preserve">3-2 </w:t>
      </w:r>
      <w:proofErr w:type="gramStart"/>
      <w:r w:rsidRPr="00B51936">
        <w:rPr>
          <w:b/>
          <w:bCs/>
        </w:rPr>
        <w:t>Contingent  annuel</w:t>
      </w:r>
      <w:r>
        <w:t xml:space="preserve">  :</w:t>
      </w:r>
      <w:proofErr w:type="gramEnd"/>
      <w:r>
        <w:t xml:space="preserve"> 329 </w:t>
      </w:r>
      <w:proofErr w:type="gramStart"/>
      <w:r>
        <w:t>heures  pour</w:t>
      </w:r>
      <w:proofErr w:type="gramEnd"/>
      <w:r>
        <w:t xml:space="preserve">  les </w:t>
      </w:r>
      <w:proofErr w:type="gramStart"/>
      <w:r>
        <w:t>agents  d’exploitation</w:t>
      </w:r>
      <w:proofErr w:type="gramEnd"/>
      <w:r>
        <w:t>.  Au-</w:t>
      </w:r>
      <w:proofErr w:type="gramStart"/>
      <w:r>
        <w:t>delà,  une</w:t>
      </w:r>
      <w:proofErr w:type="gramEnd"/>
      <w:r>
        <w:t xml:space="preserve"> </w:t>
      </w:r>
      <w:proofErr w:type="spellStart"/>
      <w:proofErr w:type="gramStart"/>
      <w:r>
        <w:t>majoration</w:t>
      </w:r>
      <w:proofErr w:type="spellEnd"/>
      <w:r>
        <w:t xml:space="preserve">  de</w:t>
      </w:r>
      <w:proofErr w:type="gramEnd"/>
      <w:r>
        <w:t xml:space="preserve"> 25% est</w:t>
      </w:r>
      <w:r w:rsidR="00B51936">
        <w:t xml:space="preserve"> </w:t>
      </w:r>
      <w:proofErr w:type="gramStart"/>
      <w:r w:rsidR="00B51936">
        <w:t>appliqué</w:t>
      </w:r>
      <w:r>
        <w:t xml:space="preserve">  et</w:t>
      </w:r>
      <w:proofErr w:type="gramEnd"/>
      <w:r>
        <w:t xml:space="preserve"> </w:t>
      </w:r>
      <w:proofErr w:type="spellStart"/>
      <w:proofErr w:type="gramStart"/>
      <w:r>
        <w:t>d’une</w:t>
      </w:r>
      <w:proofErr w:type="spellEnd"/>
      <w:r>
        <w:t xml:space="preserve">  </w:t>
      </w:r>
      <w:proofErr w:type="spellStart"/>
      <w:r>
        <w:t>contrepartie</w:t>
      </w:r>
      <w:proofErr w:type="spellEnd"/>
      <w:proofErr w:type="gramEnd"/>
      <w:r>
        <w:t xml:space="preserve">  </w:t>
      </w:r>
      <w:proofErr w:type="gramStart"/>
      <w:r>
        <w:t>obligatoire  en</w:t>
      </w:r>
      <w:proofErr w:type="gramEnd"/>
      <w:r>
        <w:t xml:space="preserve"> </w:t>
      </w:r>
      <w:proofErr w:type="gramStart"/>
      <w:r>
        <w:t>repos  de</w:t>
      </w:r>
      <w:proofErr w:type="gramEnd"/>
      <w:r>
        <w:t xml:space="preserve"> 100%.</w:t>
      </w:r>
    </w:p>
    <w:p w14:paraId="58D9B26B" w14:textId="77777777" w:rsidR="00BC69B5" w:rsidRPr="00B51936" w:rsidRDefault="00000000">
      <w:pPr>
        <w:rPr>
          <w:b/>
          <w:bCs/>
        </w:rPr>
      </w:pPr>
      <w:r w:rsidRPr="00B51936">
        <w:rPr>
          <w:b/>
          <w:bCs/>
        </w:rPr>
        <w:t xml:space="preserve">4 - </w:t>
      </w:r>
      <w:proofErr w:type="gramStart"/>
      <w:r w:rsidRPr="00B51936">
        <w:rPr>
          <w:b/>
          <w:bCs/>
        </w:rPr>
        <w:t>DELAIS  DE</w:t>
      </w:r>
      <w:proofErr w:type="gramEnd"/>
      <w:r w:rsidRPr="00B51936">
        <w:rPr>
          <w:b/>
          <w:bCs/>
        </w:rPr>
        <w:t xml:space="preserve"> PREVENANCE</w:t>
      </w:r>
    </w:p>
    <w:p w14:paraId="0B770687" w14:textId="2E111E37" w:rsidR="00BC69B5" w:rsidRDefault="00000000">
      <w:r>
        <w:t xml:space="preserve">La </w:t>
      </w:r>
      <w:proofErr w:type="gramStart"/>
      <w:r>
        <w:t>convention  collective</w:t>
      </w:r>
      <w:proofErr w:type="gramEnd"/>
      <w:r>
        <w:t xml:space="preserve">  de la </w:t>
      </w:r>
      <w:proofErr w:type="gramStart"/>
      <w:r>
        <w:t>Sécurité  (</w:t>
      </w:r>
      <w:proofErr w:type="gramEnd"/>
      <w:r>
        <w:t>IDCC  1351</w:t>
      </w:r>
      <w:proofErr w:type="gramStart"/>
      <w:r>
        <w:t>)  prévoit</w:t>
      </w:r>
      <w:proofErr w:type="gramEnd"/>
      <w:r>
        <w:t xml:space="preserve">  un </w:t>
      </w:r>
      <w:proofErr w:type="gramStart"/>
      <w:r>
        <w:t>délai  de</w:t>
      </w:r>
      <w:proofErr w:type="gramEnd"/>
      <w:r>
        <w:t xml:space="preserve"> </w:t>
      </w:r>
      <w:proofErr w:type="gramStart"/>
      <w:r>
        <w:t>prévenance  de</w:t>
      </w:r>
      <w:proofErr w:type="gramEnd"/>
      <w:r>
        <w:t xml:space="preserve"> 7 </w:t>
      </w:r>
      <w:proofErr w:type="spellStart"/>
      <w:proofErr w:type="gramStart"/>
      <w:r>
        <w:t>jours</w:t>
      </w:r>
      <w:proofErr w:type="spellEnd"/>
      <w:r>
        <w:t xml:space="preserve">  pour</w:t>
      </w:r>
      <w:proofErr w:type="gramEnd"/>
      <w:r>
        <w:t xml:space="preserve">  toute</w:t>
      </w:r>
      <w:r w:rsidR="00B51936">
        <w:t xml:space="preserve"> </w:t>
      </w:r>
      <w:r>
        <w:t>modification de planning.</w:t>
      </w:r>
    </w:p>
    <w:p w14:paraId="70422B80" w14:textId="77777777" w:rsidR="00BC69B5" w:rsidRDefault="00000000">
      <w:r>
        <w:t>Ce délai peut être réduit avec l’accord exprès du salarié dans certains cas, comme un remplacement</w:t>
      </w:r>
    </w:p>
    <w:p w14:paraId="358BD220" w14:textId="77777777" w:rsidR="00BC69B5" w:rsidRDefault="00000000">
      <w:r>
        <w:t>d’urgence ou une prestation supplémentaire demandée par le client.</w:t>
      </w:r>
    </w:p>
    <w:p w14:paraId="7F031A7D" w14:textId="40CACF50" w:rsidR="00BC69B5" w:rsidRDefault="00000000">
      <w:proofErr w:type="gramStart"/>
      <w:r>
        <w:t>Dans  le</w:t>
      </w:r>
      <w:proofErr w:type="gramEnd"/>
      <w:r>
        <w:t xml:space="preserve"> cas où le </w:t>
      </w:r>
      <w:proofErr w:type="gramStart"/>
      <w:r>
        <w:t>délai  de</w:t>
      </w:r>
      <w:proofErr w:type="gramEnd"/>
      <w:r>
        <w:t xml:space="preserve"> </w:t>
      </w:r>
      <w:proofErr w:type="gramStart"/>
      <w:r>
        <w:t>prévenance  serait</w:t>
      </w:r>
      <w:proofErr w:type="gramEnd"/>
      <w:r>
        <w:t xml:space="preserve">  </w:t>
      </w:r>
      <w:proofErr w:type="gramStart"/>
      <w:r>
        <w:t>inférieur  à</w:t>
      </w:r>
      <w:proofErr w:type="gramEnd"/>
      <w:r>
        <w:t xml:space="preserve"> 48 </w:t>
      </w:r>
      <w:proofErr w:type="gramStart"/>
      <w:r>
        <w:t>heures,  il</w:t>
      </w:r>
      <w:proofErr w:type="gramEnd"/>
      <w:r>
        <w:t xml:space="preserve"> </w:t>
      </w:r>
      <w:r w:rsidR="00B51936">
        <w:t>e</w:t>
      </w:r>
      <w:r>
        <w:t xml:space="preserve">st </w:t>
      </w:r>
      <w:proofErr w:type="gramStart"/>
      <w:r>
        <w:t>décidé  la</w:t>
      </w:r>
      <w:proofErr w:type="gramEnd"/>
      <w:r>
        <w:t xml:space="preserve"> </w:t>
      </w:r>
      <w:proofErr w:type="gramStart"/>
      <w:r>
        <w:t xml:space="preserve">mise  </w:t>
      </w:r>
      <w:proofErr w:type="spellStart"/>
      <w:r>
        <w:t>en</w:t>
      </w:r>
      <w:proofErr w:type="spellEnd"/>
      <w:proofErr w:type="gramEnd"/>
      <w:r>
        <w:t xml:space="preserve"> </w:t>
      </w:r>
      <w:proofErr w:type="gramStart"/>
      <w:r>
        <w:t xml:space="preserve">place  </w:t>
      </w:r>
      <w:proofErr w:type="spellStart"/>
      <w:r>
        <w:t>d’une</w:t>
      </w:r>
      <w:proofErr w:type="spellEnd"/>
      <w:proofErr w:type="gramEnd"/>
      <w:r>
        <w:t xml:space="preserve">  prime</w:t>
      </w:r>
      <w:r w:rsidR="00B51936">
        <w:t xml:space="preserve"> </w:t>
      </w:r>
      <w:r>
        <w:t>de 30 euros brut, par remplacement effectué en dernière minute., qui viendront s’ajouter aux heures</w:t>
      </w:r>
    </w:p>
    <w:p w14:paraId="5C078EBC" w14:textId="7552E373" w:rsidR="00BC69B5" w:rsidRDefault="00000000">
      <w:r>
        <w:t xml:space="preserve">supplémentaires éventuelles. Cela permettra de récompenser les </w:t>
      </w:r>
      <w:proofErr w:type="spellStart"/>
      <w:r>
        <w:t>collaborateurs</w:t>
      </w:r>
      <w:proofErr w:type="spellEnd"/>
      <w:r>
        <w:t xml:space="preserve"> </w:t>
      </w:r>
      <w:proofErr w:type="spellStart"/>
      <w:r>
        <w:t>faisant</w:t>
      </w:r>
      <w:proofErr w:type="spellEnd"/>
      <w:r>
        <w:t xml:space="preserve"> </w:t>
      </w:r>
      <w:proofErr w:type="spellStart"/>
      <w:r>
        <w:t>preuve</w:t>
      </w:r>
      <w:proofErr w:type="spellEnd"/>
      <w:r>
        <w:t xml:space="preserve"> de</w:t>
      </w:r>
      <w:r w:rsidR="00B51936">
        <w:t xml:space="preserve"> </w:t>
      </w:r>
      <w:proofErr w:type="spellStart"/>
      <w:proofErr w:type="gramStart"/>
      <w:r>
        <w:t>disponibilité</w:t>
      </w:r>
      <w:proofErr w:type="spellEnd"/>
      <w:r>
        <w:t xml:space="preserve">  et</w:t>
      </w:r>
      <w:proofErr w:type="gramEnd"/>
      <w:r>
        <w:t xml:space="preserve"> de </w:t>
      </w:r>
      <w:proofErr w:type="spellStart"/>
      <w:proofErr w:type="gramStart"/>
      <w:r>
        <w:t>souplesse</w:t>
      </w:r>
      <w:proofErr w:type="spellEnd"/>
      <w:r>
        <w:t xml:space="preserve">  dans</w:t>
      </w:r>
      <w:proofErr w:type="gramEnd"/>
      <w:r>
        <w:t xml:space="preserve">  leur </w:t>
      </w:r>
      <w:proofErr w:type="gramStart"/>
      <w:r>
        <w:t>emploi  du</w:t>
      </w:r>
      <w:proofErr w:type="gramEnd"/>
      <w:r>
        <w:t xml:space="preserve"> </w:t>
      </w:r>
      <w:proofErr w:type="gramStart"/>
      <w:r>
        <w:t>temps,  gardant</w:t>
      </w:r>
      <w:proofErr w:type="gramEnd"/>
      <w:r>
        <w:t xml:space="preserve">  </w:t>
      </w:r>
      <w:proofErr w:type="gramStart"/>
      <w:r>
        <w:t>toujours  à</w:t>
      </w:r>
      <w:proofErr w:type="gramEnd"/>
      <w:r>
        <w:t xml:space="preserve"> </w:t>
      </w:r>
      <w:proofErr w:type="gramStart"/>
      <w:r>
        <w:t>l’esprit  que</w:t>
      </w:r>
      <w:proofErr w:type="gramEnd"/>
      <w:r>
        <w:t xml:space="preserve"> la </w:t>
      </w:r>
      <w:proofErr w:type="gramStart"/>
      <w:r>
        <w:t>mission  de</w:t>
      </w:r>
      <w:proofErr w:type="gramEnd"/>
      <w:r>
        <w:t xml:space="preserve"> </w:t>
      </w:r>
      <w:proofErr w:type="spellStart"/>
      <w:r>
        <w:t>tous</w:t>
      </w:r>
      <w:proofErr w:type="spellEnd"/>
      <w:r w:rsidR="00B51936">
        <w:t xml:space="preserve"> </w:t>
      </w:r>
      <w:r>
        <w:t xml:space="preserve">est la bonne </w:t>
      </w:r>
      <w:proofErr w:type="spellStart"/>
      <w:r>
        <w:t>exécution</w:t>
      </w:r>
      <w:proofErr w:type="spellEnd"/>
      <w:r>
        <w:t xml:space="preserve"> du contrat de prestation.</w:t>
      </w:r>
    </w:p>
    <w:p w14:paraId="28FB97A4" w14:textId="77777777" w:rsidR="00BC69B5" w:rsidRPr="00B51936" w:rsidRDefault="00000000">
      <w:pPr>
        <w:rPr>
          <w:b/>
          <w:bCs/>
        </w:rPr>
      </w:pPr>
      <w:r w:rsidRPr="00B51936">
        <w:rPr>
          <w:b/>
          <w:bCs/>
        </w:rPr>
        <w:t xml:space="preserve">5 – LES </w:t>
      </w:r>
      <w:proofErr w:type="gramStart"/>
      <w:r w:rsidRPr="00B51936">
        <w:rPr>
          <w:b/>
          <w:bCs/>
        </w:rPr>
        <w:t>TEMPS  PARTIELS</w:t>
      </w:r>
      <w:proofErr w:type="gramEnd"/>
    </w:p>
    <w:p w14:paraId="56F54425" w14:textId="77777777" w:rsidR="00BC69B5" w:rsidRDefault="00000000">
      <w:r>
        <w:t xml:space="preserve">Les </w:t>
      </w:r>
      <w:proofErr w:type="gramStart"/>
      <w:r>
        <w:t>salariés  en</w:t>
      </w:r>
      <w:proofErr w:type="gramEnd"/>
      <w:r>
        <w:t xml:space="preserve"> </w:t>
      </w:r>
      <w:proofErr w:type="gramStart"/>
      <w:r>
        <w:t>temps  partiel</w:t>
      </w:r>
      <w:proofErr w:type="gramEnd"/>
      <w:r>
        <w:t xml:space="preserve">  </w:t>
      </w:r>
      <w:proofErr w:type="gramStart"/>
      <w:r>
        <w:t>bénéficient  des</w:t>
      </w:r>
      <w:proofErr w:type="gramEnd"/>
      <w:r>
        <w:t xml:space="preserve"> </w:t>
      </w:r>
      <w:proofErr w:type="gramStart"/>
      <w:r>
        <w:t>mêmes  droits</w:t>
      </w:r>
      <w:proofErr w:type="gramEnd"/>
      <w:r>
        <w:t xml:space="preserve">  et </w:t>
      </w:r>
      <w:proofErr w:type="gramStart"/>
      <w:r>
        <w:t>obligations  que</w:t>
      </w:r>
      <w:proofErr w:type="gramEnd"/>
      <w:r>
        <w:t xml:space="preserve"> les </w:t>
      </w:r>
      <w:proofErr w:type="gramStart"/>
      <w:r>
        <w:t>salariés  à</w:t>
      </w:r>
      <w:proofErr w:type="gramEnd"/>
      <w:r>
        <w:t xml:space="preserve"> </w:t>
      </w:r>
      <w:proofErr w:type="gramStart"/>
      <w:r>
        <w:t>temps  complet</w:t>
      </w:r>
      <w:proofErr w:type="gramEnd"/>
      <w:r>
        <w:t>,</w:t>
      </w:r>
    </w:p>
    <w:p w14:paraId="4408D41E" w14:textId="1DDD6178" w:rsidR="00BC69B5" w:rsidRDefault="00000000">
      <w:r>
        <w:t xml:space="preserve">mais ne sont pas tenus de bénéficier de l’annualisation. Chaque salarié concerné </w:t>
      </w:r>
      <w:proofErr w:type="spellStart"/>
      <w:r>
        <w:t>pourra</w:t>
      </w:r>
      <w:proofErr w:type="spellEnd"/>
      <w:r>
        <w:t xml:space="preserve"> accepter </w:t>
      </w:r>
      <w:proofErr w:type="spellStart"/>
      <w:r>
        <w:t>ou</w:t>
      </w:r>
      <w:proofErr w:type="spellEnd"/>
      <w:r>
        <w:t xml:space="preserve"> la</w:t>
      </w:r>
      <w:r w:rsidR="00B51936">
        <w:t xml:space="preserve"> </w:t>
      </w:r>
      <w:r>
        <w:t xml:space="preserve">refuser, et </w:t>
      </w:r>
      <w:proofErr w:type="spellStart"/>
      <w:r>
        <w:t>ce</w:t>
      </w:r>
      <w:proofErr w:type="spellEnd"/>
      <w:r>
        <w:t xml:space="preserve"> </w:t>
      </w:r>
      <w:proofErr w:type="spellStart"/>
      <w:r>
        <w:t>conformément</w:t>
      </w:r>
      <w:proofErr w:type="spellEnd"/>
      <w:r>
        <w:t xml:space="preserve"> au Code du travail.</w:t>
      </w:r>
    </w:p>
    <w:p w14:paraId="1FC78706" w14:textId="471B8F03" w:rsidR="00BC69B5" w:rsidRDefault="00000000">
      <w:r>
        <w:lastRenderedPageBreak/>
        <w:t xml:space="preserve">Le </w:t>
      </w:r>
      <w:proofErr w:type="gramStart"/>
      <w:r>
        <w:t>nombre  d’heures</w:t>
      </w:r>
      <w:proofErr w:type="gramEnd"/>
      <w:r>
        <w:t xml:space="preserve">  </w:t>
      </w:r>
      <w:proofErr w:type="gramStart"/>
      <w:r>
        <w:t>complémentaires  effectuées</w:t>
      </w:r>
      <w:proofErr w:type="gramEnd"/>
      <w:r>
        <w:t xml:space="preserve">  au </w:t>
      </w:r>
      <w:proofErr w:type="gramStart"/>
      <w:r>
        <w:t>cours  d’une</w:t>
      </w:r>
      <w:proofErr w:type="gramEnd"/>
      <w:r>
        <w:t xml:space="preserve">  </w:t>
      </w:r>
      <w:proofErr w:type="gramStart"/>
      <w:r>
        <w:t>même  semaine</w:t>
      </w:r>
      <w:proofErr w:type="gramEnd"/>
      <w:r>
        <w:t xml:space="preserve">  ou d’un </w:t>
      </w:r>
      <w:proofErr w:type="spellStart"/>
      <w:proofErr w:type="gramStart"/>
      <w:r>
        <w:t>même</w:t>
      </w:r>
      <w:proofErr w:type="spellEnd"/>
      <w:r>
        <w:t xml:space="preserve">  </w:t>
      </w:r>
      <w:proofErr w:type="spellStart"/>
      <w:r>
        <w:t>mois</w:t>
      </w:r>
      <w:proofErr w:type="spellEnd"/>
      <w:r>
        <w:t>,  ne</w:t>
      </w:r>
      <w:proofErr w:type="gramEnd"/>
      <w:r w:rsidR="00B51936">
        <w:t xml:space="preserve"> </w:t>
      </w:r>
      <w:proofErr w:type="spellStart"/>
      <w:proofErr w:type="gramStart"/>
      <w:r>
        <w:t>peut</w:t>
      </w:r>
      <w:proofErr w:type="spellEnd"/>
      <w:r>
        <w:t xml:space="preserve">  </w:t>
      </w:r>
      <w:proofErr w:type="spellStart"/>
      <w:r>
        <w:t>être</w:t>
      </w:r>
      <w:proofErr w:type="spellEnd"/>
      <w:proofErr w:type="gramEnd"/>
      <w:r>
        <w:t xml:space="preserve"> </w:t>
      </w:r>
      <w:proofErr w:type="gramStart"/>
      <w:r>
        <w:t>supérieur  au</w:t>
      </w:r>
      <w:proofErr w:type="gramEnd"/>
      <w:r>
        <w:t xml:space="preserve"> 10° de la </w:t>
      </w:r>
      <w:proofErr w:type="gramStart"/>
      <w:r>
        <w:t>durée  du</w:t>
      </w:r>
      <w:proofErr w:type="gramEnd"/>
      <w:r>
        <w:t xml:space="preserve"> </w:t>
      </w:r>
      <w:proofErr w:type="gramStart"/>
      <w:r>
        <w:t>travail  prévu</w:t>
      </w:r>
      <w:proofErr w:type="gramEnd"/>
      <w:r>
        <w:t xml:space="preserve">  au contrat.</w:t>
      </w:r>
    </w:p>
    <w:p w14:paraId="4493AE65" w14:textId="77777777" w:rsidR="00BC69B5" w:rsidRDefault="00000000">
      <w:r>
        <w:t xml:space="preserve">Les </w:t>
      </w:r>
      <w:proofErr w:type="gramStart"/>
      <w:r>
        <w:t>heures  accomplies</w:t>
      </w:r>
      <w:proofErr w:type="gramEnd"/>
      <w:r>
        <w:t xml:space="preserve">  </w:t>
      </w:r>
      <w:proofErr w:type="gramStart"/>
      <w:r>
        <w:t>dans  cette</w:t>
      </w:r>
      <w:proofErr w:type="gramEnd"/>
      <w:r>
        <w:t xml:space="preserve">  </w:t>
      </w:r>
      <w:proofErr w:type="gramStart"/>
      <w:r>
        <w:t>limite  donnent</w:t>
      </w:r>
      <w:proofErr w:type="gramEnd"/>
      <w:r>
        <w:t xml:space="preserve">  lieu à </w:t>
      </w:r>
      <w:proofErr w:type="gramStart"/>
      <w:r>
        <w:t>majoration  de</w:t>
      </w:r>
      <w:proofErr w:type="gramEnd"/>
      <w:r>
        <w:t xml:space="preserve"> </w:t>
      </w:r>
      <w:proofErr w:type="gramStart"/>
      <w:r>
        <w:t>salaire  de</w:t>
      </w:r>
      <w:proofErr w:type="gramEnd"/>
      <w:r>
        <w:t xml:space="preserve"> 10%.</w:t>
      </w:r>
    </w:p>
    <w:p w14:paraId="709641E3" w14:textId="77777777" w:rsidR="00BC69B5" w:rsidRPr="00B51936" w:rsidRDefault="00000000">
      <w:pPr>
        <w:rPr>
          <w:b/>
          <w:bCs/>
        </w:rPr>
      </w:pPr>
      <w:r w:rsidRPr="00B51936">
        <w:rPr>
          <w:b/>
          <w:bCs/>
        </w:rPr>
        <w:t>6- DUREE DE L’ACCORD</w:t>
      </w:r>
    </w:p>
    <w:p w14:paraId="4F6AA291" w14:textId="074A3478" w:rsidR="00BC69B5" w:rsidRDefault="00000000">
      <w:r>
        <w:t xml:space="preserve">Le </w:t>
      </w:r>
      <w:proofErr w:type="gramStart"/>
      <w:r>
        <w:t>présent  accord</w:t>
      </w:r>
      <w:proofErr w:type="gramEnd"/>
      <w:r>
        <w:t xml:space="preserve">  est </w:t>
      </w:r>
      <w:proofErr w:type="gramStart"/>
      <w:r>
        <w:t>conclu  pour</w:t>
      </w:r>
      <w:proofErr w:type="gramEnd"/>
      <w:r>
        <w:t xml:space="preserve">  une </w:t>
      </w:r>
      <w:proofErr w:type="gramStart"/>
      <w:r>
        <w:t>durée  indéfinie</w:t>
      </w:r>
      <w:proofErr w:type="gramEnd"/>
      <w:r>
        <w:t xml:space="preserve">.  </w:t>
      </w:r>
    </w:p>
    <w:p w14:paraId="432480EF" w14:textId="77777777" w:rsidR="00BC69B5" w:rsidRPr="00B51936" w:rsidRDefault="00000000">
      <w:pPr>
        <w:rPr>
          <w:b/>
          <w:bCs/>
        </w:rPr>
      </w:pPr>
      <w:r w:rsidRPr="00B51936">
        <w:rPr>
          <w:b/>
          <w:bCs/>
        </w:rPr>
        <w:t xml:space="preserve">7 - </w:t>
      </w:r>
      <w:proofErr w:type="gramStart"/>
      <w:r w:rsidRPr="00B51936">
        <w:rPr>
          <w:b/>
          <w:bCs/>
        </w:rPr>
        <w:t>DENONCIATION  DE</w:t>
      </w:r>
      <w:proofErr w:type="gramEnd"/>
      <w:r w:rsidRPr="00B51936">
        <w:rPr>
          <w:b/>
          <w:bCs/>
        </w:rPr>
        <w:t xml:space="preserve"> L’ACCORD</w:t>
      </w:r>
    </w:p>
    <w:p w14:paraId="6A732E8F" w14:textId="77777777" w:rsidR="00BC69B5" w:rsidRDefault="00000000">
      <w:r>
        <w:t>Le présent avenant sur l’accord pourra être dénoncé à tout moment par l’une ou l’autre des parties</w:t>
      </w:r>
    </w:p>
    <w:p w14:paraId="7DE410A9" w14:textId="5D207C39" w:rsidR="00BC69B5" w:rsidRDefault="00000000">
      <w:r>
        <w:t xml:space="preserve">signataires par lettre recommandée avec accusé de réception sous réserve de respecter le </w:t>
      </w:r>
      <w:proofErr w:type="spellStart"/>
      <w:r>
        <w:t>préavis</w:t>
      </w:r>
      <w:proofErr w:type="spellEnd"/>
      <w:r>
        <w:t xml:space="preserve"> de 3</w:t>
      </w:r>
      <w:r w:rsidR="00B51936">
        <w:t xml:space="preserve"> </w:t>
      </w:r>
      <w:proofErr w:type="spellStart"/>
      <w:proofErr w:type="gramStart"/>
      <w:r>
        <w:t>mois</w:t>
      </w:r>
      <w:proofErr w:type="spellEnd"/>
      <w:r>
        <w:t xml:space="preserve">  au</w:t>
      </w:r>
      <w:proofErr w:type="gramEnd"/>
      <w:r>
        <w:t xml:space="preserve"> </w:t>
      </w:r>
      <w:proofErr w:type="spellStart"/>
      <w:proofErr w:type="gramStart"/>
      <w:r>
        <w:t>moins</w:t>
      </w:r>
      <w:proofErr w:type="spellEnd"/>
      <w:r>
        <w:t xml:space="preserve">  à</w:t>
      </w:r>
      <w:proofErr w:type="gramEnd"/>
      <w:r>
        <w:t xml:space="preserve"> </w:t>
      </w:r>
      <w:proofErr w:type="gramStart"/>
      <w:r>
        <w:t>compter  de</w:t>
      </w:r>
      <w:proofErr w:type="gramEnd"/>
      <w:r>
        <w:t xml:space="preserve"> la </w:t>
      </w:r>
      <w:proofErr w:type="gramStart"/>
      <w:r>
        <w:t>notification  de</w:t>
      </w:r>
      <w:proofErr w:type="gramEnd"/>
      <w:r>
        <w:t xml:space="preserve"> la </w:t>
      </w:r>
      <w:proofErr w:type="gramStart"/>
      <w:r>
        <w:t>dénonciation  à</w:t>
      </w:r>
      <w:proofErr w:type="gramEnd"/>
      <w:r>
        <w:t xml:space="preserve"> la </w:t>
      </w:r>
      <w:proofErr w:type="gramStart"/>
      <w:r>
        <w:t>DREETS  Provence</w:t>
      </w:r>
      <w:proofErr w:type="gramEnd"/>
      <w:r>
        <w:t xml:space="preserve">  </w:t>
      </w:r>
      <w:proofErr w:type="gramStart"/>
      <w:r>
        <w:t>Alpes  Côte</w:t>
      </w:r>
      <w:proofErr w:type="gramEnd"/>
      <w:r>
        <w:t xml:space="preserve">  d’Azur,</w:t>
      </w:r>
    </w:p>
    <w:p w14:paraId="31602B77" w14:textId="77777777" w:rsidR="00BC69B5" w:rsidRDefault="00000000">
      <w:r>
        <w:t>ainsi qu’au conseil des Prud’hommes de GRASSE 06.</w:t>
      </w:r>
    </w:p>
    <w:p w14:paraId="5BA0E385" w14:textId="0543CEDC" w:rsidR="00BC69B5" w:rsidRDefault="00000000">
      <w:proofErr w:type="gramStart"/>
      <w:r>
        <w:t>Cette  dénonciation</w:t>
      </w:r>
      <w:proofErr w:type="gramEnd"/>
      <w:r>
        <w:t xml:space="preserve">  sera </w:t>
      </w:r>
      <w:proofErr w:type="gramStart"/>
      <w:r>
        <w:t>notifiée  par</w:t>
      </w:r>
      <w:proofErr w:type="gramEnd"/>
      <w:r>
        <w:t xml:space="preserve"> </w:t>
      </w:r>
      <w:proofErr w:type="gramStart"/>
      <w:r>
        <w:t>écrit  aux</w:t>
      </w:r>
      <w:proofErr w:type="gramEnd"/>
      <w:r>
        <w:t xml:space="preserve"> </w:t>
      </w:r>
      <w:proofErr w:type="gramStart"/>
      <w:r>
        <w:t>autres  signataires</w:t>
      </w:r>
      <w:proofErr w:type="gramEnd"/>
      <w:r>
        <w:t xml:space="preserve">  et </w:t>
      </w:r>
      <w:proofErr w:type="gramStart"/>
      <w:r>
        <w:t>donnera  lieu</w:t>
      </w:r>
      <w:proofErr w:type="gramEnd"/>
      <w:r>
        <w:t xml:space="preserve"> aux </w:t>
      </w:r>
      <w:proofErr w:type="spellStart"/>
      <w:proofErr w:type="gramStart"/>
      <w:r>
        <w:t>formalités</w:t>
      </w:r>
      <w:proofErr w:type="spellEnd"/>
      <w:r>
        <w:t xml:space="preserve">  de</w:t>
      </w:r>
      <w:proofErr w:type="gramEnd"/>
      <w:r>
        <w:t xml:space="preserve"> </w:t>
      </w:r>
      <w:proofErr w:type="spellStart"/>
      <w:r>
        <w:t>dépôt</w:t>
      </w:r>
      <w:proofErr w:type="spellEnd"/>
      <w:r w:rsidR="00B51936">
        <w:t xml:space="preserve">, </w:t>
      </w:r>
      <w:proofErr w:type="spellStart"/>
      <w:proofErr w:type="gramStart"/>
      <w:r>
        <w:t>conformément</w:t>
      </w:r>
      <w:proofErr w:type="spellEnd"/>
      <w:r>
        <w:t xml:space="preserve">  à</w:t>
      </w:r>
      <w:proofErr w:type="gramEnd"/>
      <w:r>
        <w:t xml:space="preserve"> </w:t>
      </w:r>
      <w:proofErr w:type="spellStart"/>
      <w:proofErr w:type="gramStart"/>
      <w:r>
        <w:t>l’article</w:t>
      </w:r>
      <w:proofErr w:type="spellEnd"/>
      <w:r>
        <w:t xml:space="preserve">  L.226</w:t>
      </w:r>
      <w:proofErr w:type="gramEnd"/>
      <w:r>
        <w:t xml:space="preserve"> -9 du </w:t>
      </w:r>
      <w:proofErr w:type="gramStart"/>
      <w:r>
        <w:t>Code  du</w:t>
      </w:r>
      <w:proofErr w:type="gramEnd"/>
      <w:r>
        <w:t xml:space="preserve"> travail.</w:t>
      </w:r>
    </w:p>
    <w:p w14:paraId="46455AE1" w14:textId="156384B3" w:rsidR="00BC69B5" w:rsidRDefault="00000000">
      <w:r>
        <w:t xml:space="preserve">8 - </w:t>
      </w:r>
      <w:proofErr w:type="gramStart"/>
      <w:r>
        <w:t>DEPOT  LEGAL</w:t>
      </w:r>
      <w:proofErr w:type="gramEnd"/>
      <w:r>
        <w:t xml:space="preserve">  ET INFORMATION</w:t>
      </w:r>
      <w:r w:rsidR="00B51936">
        <w:t xml:space="preserve"> </w:t>
      </w:r>
      <w:proofErr w:type="gramStart"/>
      <w:r>
        <w:t>DU  PERSONNEL</w:t>
      </w:r>
      <w:proofErr w:type="gramEnd"/>
      <w:r>
        <w:t xml:space="preserve">  ET </w:t>
      </w:r>
      <w:proofErr w:type="gramStart"/>
      <w:r>
        <w:t>DES  PARTENAIRES</w:t>
      </w:r>
      <w:proofErr w:type="gramEnd"/>
      <w:r>
        <w:t xml:space="preserve">  SOCIAUX</w:t>
      </w:r>
    </w:p>
    <w:p w14:paraId="0122A27C" w14:textId="33060135" w:rsidR="00BC69B5" w:rsidRDefault="00000000">
      <w:r>
        <w:t xml:space="preserve">La direction de la société adressera, sans délai, par courrier recommandé avec </w:t>
      </w:r>
      <w:proofErr w:type="spellStart"/>
      <w:r>
        <w:t>demande</w:t>
      </w:r>
      <w:proofErr w:type="spellEnd"/>
      <w:r>
        <w:t xml:space="preserve"> </w:t>
      </w:r>
      <w:proofErr w:type="spellStart"/>
      <w:r>
        <w:t>d’avis</w:t>
      </w:r>
      <w:proofErr w:type="spellEnd"/>
      <w:r>
        <w:t xml:space="preserve"> de</w:t>
      </w:r>
      <w:r w:rsidR="00B51936">
        <w:t xml:space="preserve"> </w:t>
      </w:r>
      <w:proofErr w:type="spellStart"/>
      <w:proofErr w:type="gramStart"/>
      <w:r>
        <w:t>réception</w:t>
      </w:r>
      <w:proofErr w:type="spellEnd"/>
      <w:r>
        <w:t xml:space="preserve">  (</w:t>
      </w:r>
      <w:proofErr w:type="spellStart"/>
      <w:proofErr w:type="gramEnd"/>
      <w:r>
        <w:t>ou</w:t>
      </w:r>
      <w:proofErr w:type="spellEnd"/>
      <w:r>
        <w:t xml:space="preserve"> par </w:t>
      </w:r>
      <w:proofErr w:type="gramStart"/>
      <w:r>
        <w:t>remise  en</w:t>
      </w:r>
      <w:proofErr w:type="gramEnd"/>
      <w:r>
        <w:t xml:space="preserve"> </w:t>
      </w:r>
      <w:proofErr w:type="gramStart"/>
      <w:r>
        <w:t>main  propre</w:t>
      </w:r>
      <w:proofErr w:type="gramEnd"/>
      <w:r>
        <w:t xml:space="preserve">  </w:t>
      </w:r>
      <w:proofErr w:type="gramStart"/>
      <w:r>
        <w:t>contre  décharge</w:t>
      </w:r>
      <w:proofErr w:type="gramEnd"/>
      <w:r>
        <w:t xml:space="preserve">  </w:t>
      </w:r>
      <w:proofErr w:type="gramStart"/>
      <w:r>
        <w:t>auprès  des</w:t>
      </w:r>
      <w:proofErr w:type="gramEnd"/>
      <w:r>
        <w:t xml:space="preserve"> </w:t>
      </w:r>
      <w:proofErr w:type="gramStart"/>
      <w:r>
        <w:t>membres  du</w:t>
      </w:r>
      <w:proofErr w:type="gramEnd"/>
      <w:r>
        <w:t xml:space="preserve"> </w:t>
      </w:r>
      <w:proofErr w:type="gramStart"/>
      <w:r>
        <w:t>CSE)  le</w:t>
      </w:r>
      <w:proofErr w:type="gramEnd"/>
      <w:r>
        <w:t xml:space="preserve"> </w:t>
      </w:r>
      <w:proofErr w:type="spellStart"/>
      <w:proofErr w:type="gramStart"/>
      <w:r>
        <w:t>présent</w:t>
      </w:r>
      <w:proofErr w:type="spellEnd"/>
      <w:r>
        <w:t xml:space="preserve">  </w:t>
      </w:r>
      <w:proofErr w:type="spellStart"/>
      <w:r>
        <w:t>avenant</w:t>
      </w:r>
      <w:proofErr w:type="spellEnd"/>
      <w:proofErr w:type="gramEnd"/>
      <w:r w:rsidR="00B51936">
        <w:t xml:space="preserve"> </w:t>
      </w:r>
      <w:r>
        <w:t xml:space="preserve">aux </w:t>
      </w:r>
      <w:proofErr w:type="spellStart"/>
      <w:r>
        <w:t>membres</w:t>
      </w:r>
      <w:proofErr w:type="spellEnd"/>
      <w:r>
        <w:t xml:space="preserve"> du CSE de l’entreprise.</w:t>
      </w:r>
    </w:p>
    <w:p w14:paraId="62F8C801" w14:textId="608704E1" w:rsidR="00BC69B5" w:rsidRDefault="00000000">
      <w:r>
        <w:t>A l’expiration du délai d’opposition, le présent avenant sera déposé par la direction de la société, sur un</w:t>
      </w:r>
      <w:r w:rsidR="00B51936">
        <w:t xml:space="preserve"> </w:t>
      </w:r>
      <w:proofErr w:type="gramStart"/>
      <w:r>
        <w:t>support  électronique</w:t>
      </w:r>
      <w:proofErr w:type="gramEnd"/>
      <w:r>
        <w:t xml:space="preserve">  via le site de Télé </w:t>
      </w:r>
      <w:proofErr w:type="gramStart"/>
      <w:r>
        <w:t>accords  ainsi</w:t>
      </w:r>
      <w:proofErr w:type="gramEnd"/>
      <w:r>
        <w:t xml:space="preserve">  que sur </w:t>
      </w:r>
      <w:proofErr w:type="gramStart"/>
      <w:r>
        <w:t>format  papier,  en</w:t>
      </w:r>
      <w:proofErr w:type="gramEnd"/>
      <w:r>
        <w:t xml:space="preserve"> </w:t>
      </w:r>
      <w:proofErr w:type="gramStart"/>
      <w:r>
        <w:t xml:space="preserve">deux  </w:t>
      </w:r>
      <w:proofErr w:type="spellStart"/>
      <w:r>
        <w:t>exemplaires</w:t>
      </w:r>
      <w:proofErr w:type="spellEnd"/>
      <w:proofErr w:type="gramEnd"/>
      <w:r>
        <w:t xml:space="preserve">  au </w:t>
      </w:r>
      <w:proofErr w:type="spellStart"/>
      <w:r>
        <w:t>greffe</w:t>
      </w:r>
      <w:proofErr w:type="spellEnd"/>
      <w:r w:rsidR="00B51936">
        <w:t xml:space="preserve"> </w:t>
      </w:r>
      <w:r>
        <w:t xml:space="preserve">du conseil des </w:t>
      </w:r>
      <w:proofErr w:type="spellStart"/>
      <w:r>
        <w:t>prud’hommes</w:t>
      </w:r>
      <w:proofErr w:type="spellEnd"/>
      <w:r>
        <w:t xml:space="preserve"> sis au Tribunal Judiciaire de GRASSE.</w:t>
      </w:r>
    </w:p>
    <w:p w14:paraId="7D1DB4C9" w14:textId="2BCCD2B6" w:rsidR="00BC69B5" w:rsidRDefault="00000000">
      <w:r>
        <w:t xml:space="preserve">Le </w:t>
      </w:r>
      <w:proofErr w:type="gramStart"/>
      <w:r>
        <w:t>présent  avenant</w:t>
      </w:r>
      <w:proofErr w:type="gramEnd"/>
      <w:r>
        <w:t xml:space="preserve">  sur </w:t>
      </w:r>
      <w:proofErr w:type="gramStart"/>
      <w:r>
        <w:t>l’accord  est</w:t>
      </w:r>
      <w:proofErr w:type="gramEnd"/>
      <w:r>
        <w:t xml:space="preserve"> </w:t>
      </w:r>
      <w:proofErr w:type="gramStart"/>
      <w:r>
        <w:t>établi  en</w:t>
      </w:r>
      <w:proofErr w:type="gramEnd"/>
      <w:r>
        <w:t xml:space="preserve"> </w:t>
      </w:r>
      <w:proofErr w:type="gramStart"/>
      <w:r>
        <w:t xml:space="preserve">nombre  </w:t>
      </w:r>
      <w:proofErr w:type="spellStart"/>
      <w:r>
        <w:t>suffisant</w:t>
      </w:r>
      <w:proofErr w:type="spellEnd"/>
      <w:proofErr w:type="gramEnd"/>
      <w:r>
        <w:t xml:space="preserve">  </w:t>
      </w:r>
      <w:proofErr w:type="gramStart"/>
      <w:r>
        <w:t>pour  remise</w:t>
      </w:r>
      <w:proofErr w:type="gramEnd"/>
      <w:r>
        <w:t xml:space="preserve">  </w:t>
      </w:r>
      <w:r w:rsidR="00B51936">
        <w:t xml:space="preserve">à </w:t>
      </w:r>
      <w:proofErr w:type="spellStart"/>
      <w:proofErr w:type="gramStart"/>
      <w:r w:rsidR="00B51936">
        <w:t>chacune</w:t>
      </w:r>
      <w:proofErr w:type="spellEnd"/>
      <w:r>
        <w:t xml:space="preserve">  des</w:t>
      </w:r>
      <w:proofErr w:type="gramEnd"/>
      <w:r>
        <w:t xml:space="preserve"> parties.</w:t>
      </w:r>
    </w:p>
    <w:p w14:paraId="77AD8ED5" w14:textId="77777777" w:rsidR="00BC69B5" w:rsidRDefault="00000000">
      <w:r>
        <w:t xml:space="preserve">Les </w:t>
      </w:r>
      <w:proofErr w:type="gramStart"/>
      <w:r>
        <w:t>salariés  seront</w:t>
      </w:r>
      <w:proofErr w:type="gramEnd"/>
      <w:r>
        <w:t xml:space="preserve">  </w:t>
      </w:r>
      <w:proofErr w:type="gramStart"/>
      <w:r>
        <w:t>informés  de</w:t>
      </w:r>
      <w:proofErr w:type="gramEnd"/>
      <w:r>
        <w:t xml:space="preserve"> la </w:t>
      </w:r>
      <w:proofErr w:type="gramStart"/>
      <w:r>
        <w:t>signature  de</w:t>
      </w:r>
      <w:proofErr w:type="gramEnd"/>
      <w:r>
        <w:t xml:space="preserve"> cet </w:t>
      </w:r>
      <w:proofErr w:type="gramStart"/>
      <w:r>
        <w:t>avenant  sur</w:t>
      </w:r>
      <w:proofErr w:type="gramEnd"/>
      <w:r>
        <w:t xml:space="preserve"> </w:t>
      </w:r>
      <w:proofErr w:type="gramStart"/>
      <w:r>
        <w:t>l’accord  par</w:t>
      </w:r>
      <w:proofErr w:type="gramEnd"/>
      <w:r>
        <w:t xml:space="preserve"> une </w:t>
      </w:r>
      <w:proofErr w:type="gramStart"/>
      <w:r>
        <w:t>information  figurant</w:t>
      </w:r>
      <w:proofErr w:type="gramEnd"/>
      <w:r>
        <w:t xml:space="preserve">  sur</w:t>
      </w:r>
    </w:p>
    <w:p w14:paraId="584D7F7B" w14:textId="77777777" w:rsidR="00BC69B5" w:rsidRDefault="00000000">
      <w:r>
        <w:t xml:space="preserve">les </w:t>
      </w:r>
      <w:proofErr w:type="gramStart"/>
      <w:r>
        <w:t>panneaux  de</w:t>
      </w:r>
      <w:proofErr w:type="gramEnd"/>
      <w:r>
        <w:t xml:space="preserve"> la </w:t>
      </w:r>
      <w:proofErr w:type="gramStart"/>
      <w:r>
        <w:t>direction,  réservés</w:t>
      </w:r>
      <w:proofErr w:type="gramEnd"/>
      <w:r>
        <w:t xml:space="preserve">  à la </w:t>
      </w:r>
      <w:proofErr w:type="gramStart"/>
      <w:r>
        <w:t>communication  avec</w:t>
      </w:r>
      <w:proofErr w:type="gramEnd"/>
      <w:r>
        <w:t xml:space="preserve"> le personnel.</w:t>
      </w:r>
    </w:p>
    <w:p w14:paraId="6AD496CB" w14:textId="33E0E8B5" w:rsidR="00BC69B5" w:rsidRDefault="00000000">
      <w:r>
        <w:t xml:space="preserve">Le dépôt à l’administration du Travail s’accompagnera de la copie de la notification de </w:t>
      </w:r>
      <w:proofErr w:type="spellStart"/>
      <w:r>
        <w:t>l’avenant</w:t>
      </w:r>
      <w:proofErr w:type="spellEnd"/>
      <w:r>
        <w:t xml:space="preserve"> aux</w:t>
      </w:r>
      <w:r w:rsidR="00B51936">
        <w:t xml:space="preserve"> </w:t>
      </w:r>
      <w:proofErr w:type="spellStart"/>
      <w:r>
        <w:t>organisations</w:t>
      </w:r>
      <w:proofErr w:type="spellEnd"/>
      <w:r>
        <w:t xml:space="preserve"> </w:t>
      </w:r>
      <w:proofErr w:type="spellStart"/>
      <w:r>
        <w:t>syndicales</w:t>
      </w:r>
      <w:proofErr w:type="spellEnd"/>
      <w:r>
        <w:t>, de la copie des résultats (ou PV de carence) des dernières élections</w:t>
      </w:r>
    </w:p>
    <w:p w14:paraId="78A9CFB8" w14:textId="77777777" w:rsidR="00BC69B5" w:rsidRDefault="00000000">
      <w:r>
        <w:t>professionnelles, et d’un bordereau de dépôt.</w:t>
      </w:r>
    </w:p>
    <w:p w14:paraId="43471AE1" w14:textId="77777777" w:rsidR="00B51936" w:rsidRDefault="00B51936"/>
    <w:p w14:paraId="19EFA995" w14:textId="77777777" w:rsidR="00B51936" w:rsidRDefault="00B51936"/>
    <w:p w14:paraId="2592CE4A" w14:textId="19DEF87E" w:rsidR="00BC69B5" w:rsidRPr="00B51936" w:rsidRDefault="00000000">
      <w:pPr>
        <w:rPr>
          <w:b/>
          <w:bCs/>
        </w:rPr>
      </w:pPr>
      <w:r w:rsidRPr="00B51936">
        <w:rPr>
          <w:b/>
          <w:bCs/>
        </w:rPr>
        <w:t xml:space="preserve">9 - </w:t>
      </w:r>
      <w:proofErr w:type="gramStart"/>
      <w:r w:rsidRPr="00B51936">
        <w:rPr>
          <w:b/>
          <w:bCs/>
        </w:rPr>
        <w:t>ENTREE  EN</w:t>
      </w:r>
      <w:proofErr w:type="gramEnd"/>
      <w:r w:rsidRPr="00B51936">
        <w:rPr>
          <w:b/>
          <w:bCs/>
        </w:rPr>
        <w:t xml:space="preserve"> </w:t>
      </w:r>
      <w:proofErr w:type="gramStart"/>
      <w:r w:rsidRPr="00B51936">
        <w:rPr>
          <w:b/>
          <w:bCs/>
        </w:rPr>
        <w:t>VIGUEUR  DE</w:t>
      </w:r>
      <w:proofErr w:type="gramEnd"/>
      <w:r w:rsidRPr="00B51936">
        <w:rPr>
          <w:b/>
          <w:bCs/>
        </w:rPr>
        <w:t xml:space="preserve"> L’ACCORD</w:t>
      </w:r>
    </w:p>
    <w:p w14:paraId="0C00BDE2" w14:textId="77777777" w:rsidR="00BC69B5" w:rsidRDefault="00000000">
      <w:r>
        <w:t xml:space="preserve">Le </w:t>
      </w:r>
      <w:proofErr w:type="gramStart"/>
      <w:r>
        <w:t>présent  avenant</w:t>
      </w:r>
      <w:proofErr w:type="gramEnd"/>
      <w:r>
        <w:t xml:space="preserve">  </w:t>
      </w:r>
      <w:proofErr w:type="gramStart"/>
      <w:r>
        <w:t>entrera  en</w:t>
      </w:r>
      <w:proofErr w:type="gramEnd"/>
      <w:r>
        <w:t xml:space="preserve"> </w:t>
      </w:r>
      <w:proofErr w:type="gramStart"/>
      <w:r>
        <w:t>vigueur  à</w:t>
      </w:r>
      <w:proofErr w:type="gramEnd"/>
      <w:r>
        <w:t xml:space="preserve"> </w:t>
      </w:r>
      <w:proofErr w:type="gramStart"/>
      <w:r>
        <w:t>compter  du</w:t>
      </w:r>
      <w:proofErr w:type="gramEnd"/>
      <w:r>
        <w:t xml:space="preserve"> 01 </w:t>
      </w:r>
      <w:proofErr w:type="gramStart"/>
      <w:r>
        <w:t>Avril  2026</w:t>
      </w:r>
      <w:proofErr w:type="gramEnd"/>
      <w:r>
        <w:t xml:space="preserve"> .</w:t>
      </w:r>
    </w:p>
    <w:p w14:paraId="13814824" w14:textId="71F498B1" w:rsidR="00BC69B5" w:rsidRDefault="00000000">
      <w:r>
        <w:t xml:space="preserve">Fait et clos à </w:t>
      </w:r>
      <w:proofErr w:type="spellStart"/>
      <w:r>
        <w:t>Mouans</w:t>
      </w:r>
      <w:proofErr w:type="spellEnd"/>
      <w:r>
        <w:t xml:space="preserve"> -</w:t>
      </w:r>
      <w:proofErr w:type="spellStart"/>
      <w:r w:rsidR="0034700D">
        <w:t>Sartoux</w:t>
      </w:r>
      <w:proofErr w:type="spellEnd"/>
      <w:r w:rsidR="0034700D">
        <w:t>, le</w:t>
      </w:r>
      <w:r>
        <w:t xml:space="preserve"> 27 </w:t>
      </w:r>
      <w:proofErr w:type="spellStart"/>
      <w:r>
        <w:t>février</w:t>
      </w:r>
      <w:proofErr w:type="spellEnd"/>
      <w:r>
        <w:t xml:space="preserve"> 2026,</w:t>
      </w:r>
    </w:p>
    <w:p w14:paraId="61B95A07" w14:textId="77777777" w:rsidR="00BC69B5" w:rsidRDefault="00000000">
      <w:r>
        <w:t xml:space="preserve">Les </w:t>
      </w:r>
      <w:proofErr w:type="gramStart"/>
      <w:r>
        <w:t>Signataires  :</w:t>
      </w:r>
      <w:proofErr w:type="gramEnd"/>
    </w:p>
    <w:p w14:paraId="7BB702FA" w14:textId="2F78224D" w:rsidR="005A1654" w:rsidRDefault="00000000" w:rsidP="005A1654">
      <w:proofErr w:type="gramStart"/>
      <w:r>
        <w:t>Pour  le</w:t>
      </w:r>
      <w:proofErr w:type="gramEnd"/>
      <w:r>
        <w:t xml:space="preserve"> </w:t>
      </w:r>
      <w:proofErr w:type="gramStart"/>
      <w:r>
        <w:t>C.S.E  Pour</w:t>
      </w:r>
      <w:proofErr w:type="gramEnd"/>
      <w:r>
        <w:t xml:space="preserve">  </w:t>
      </w:r>
      <w:proofErr w:type="spellStart"/>
      <w:r>
        <w:t>l’employeur</w:t>
      </w:r>
      <w:proofErr w:type="spellEnd"/>
      <w:r w:rsidR="005A1654">
        <w:t xml:space="preserve"> </w:t>
      </w:r>
      <w:proofErr w:type="spellStart"/>
      <w:r w:rsidR="005A1654">
        <w:t>Mr</w:t>
      </w:r>
      <w:proofErr w:type="spellEnd"/>
      <w:r w:rsidR="005A1654">
        <w:t xml:space="preserve"> [ANON-NOM1]  </w:t>
      </w:r>
    </w:p>
    <w:p w14:paraId="1EBFAD4A" w14:textId="36FA185F" w:rsidR="00BC69B5" w:rsidRDefault="00BC69B5"/>
    <w:p w14:paraId="61F3969A" w14:textId="77777777" w:rsidR="005A1654" w:rsidRDefault="005A1654"/>
    <w:p w14:paraId="3A67B531" w14:textId="157E5AF3" w:rsidR="00BC69B5" w:rsidRDefault="00000000">
      <w:proofErr w:type="spellStart"/>
      <w:r>
        <w:t>Mr</w:t>
      </w:r>
      <w:proofErr w:type="spellEnd"/>
      <w:r>
        <w:t xml:space="preserve"> </w:t>
      </w:r>
      <w:r w:rsidR="0034700D">
        <w:t>[ANON-NOM</w:t>
      </w:r>
      <w:r w:rsidR="005A1654">
        <w:t>4</w:t>
      </w:r>
      <w:proofErr w:type="gramStart"/>
      <w:r w:rsidR="0034700D">
        <w:t xml:space="preserve">]  </w:t>
      </w:r>
      <w:proofErr w:type="spellStart"/>
      <w:r>
        <w:t>Mr</w:t>
      </w:r>
      <w:proofErr w:type="spellEnd"/>
      <w:proofErr w:type="gramEnd"/>
      <w:r>
        <w:t xml:space="preserve"> </w:t>
      </w:r>
      <w:r w:rsidR="0034700D">
        <w:t>[ANON-NOM</w:t>
      </w:r>
      <w:r w:rsidR="005A1654">
        <w:t>5</w:t>
      </w:r>
      <w:r w:rsidR="0034700D">
        <w:t xml:space="preserve">]  </w:t>
      </w:r>
    </w:p>
    <w:p w14:paraId="379EF351" w14:textId="77777777" w:rsidR="00BC69B5" w:rsidRDefault="00000000">
      <w:proofErr w:type="gramStart"/>
      <w:r>
        <w:t>Secrétaire  du</w:t>
      </w:r>
      <w:proofErr w:type="gramEnd"/>
      <w:r>
        <w:t xml:space="preserve"> C.S.E.  </w:t>
      </w:r>
      <w:proofErr w:type="gramStart"/>
      <w:r>
        <w:t>Trésorier  du</w:t>
      </w:r>
      <w:proofErr w:type="gramEnd"/>
      <w:r>
        <w:t xml:space="preserve"> C.S.E.  </w:t>
      </w:r>
      <w:proofErr w:type="gramStart"/>
      <w:r>
        <w:t>Président  du</w:t>
      </w:r>
      <w:proofErr w:type="gramEnd"/>
      <w:r>
        <w:t xml:space="preserve"> C.S.E.</w:t>
      </w:r>
    </w:p>
    <w:p w14:paraId="7799DCA7" w14:textId="77777777" w:rsidR="00BC69B5" w:rsidRDefault="00000000">
      <w:proofErr w:type="spellStart"/>
      <w:proofErr w:type="gramStart"/>
      <w:r>
        <w:t>Agrément</w:t>
      </w:r>
      <w:proofErr w:type="spellEnd"/>
      <w:r>
        <w:t xml:space="preserve">  :</w:t>
      </w:r>
      <w:proofErr w:type="gramEnd"/>
      <w:r>
        <w:t xml:space="preserve"> AUT -006-2124 -11-03-</w:t>
      </w:r>
      <w:proofErr w:type="gramStart"/>
      <w:r>
        <w:t>20250600215  /</w:t>
      </w:r>
      <w:proofErr w:type="gramEnd"/>
      <w:r>
        <w:t xml:space="preserve">// </w:t>
      </w:r>
      <w:proofErr w:type="gramStart"/>
      <w:r>
        <w:t>Siret  :</w:t>
      </w:r>
      <w:proofErr w:type="gramEnd"/>
      <w:r>
        <w:t xml:space="preserve"> [ANON-</w:t>
      </w:r>
      <w:proofErr w:type="gramStart"/>
      <w:r>
        <w:t>SIRET]  /</w:t>
      </w:r>
      <w:proofErr w:type="gramEnd"/>
      <w:r>
        <w:t xml:space="preserve">// </w:t>
      </w:r>
      <w:proofErr w:type="gramStart"/>
      <w:r>
        <w:t>Code  APE  :</w:t>
      </w:r>
      <w:proofErr w:type="gramEnd"/>
      <w:r>
        <w:t xml:space="preserve"> 8010</w:t>
      </w:r>
      <w:proofErr w:type="gramStart"/>
      <w:r>
        <w:t>Z  /</w:t>
      </w:r>
      <w:proofErr w:type="gramEnd"/>
      <w:r>
        <w:t>//</w:t>
      </w:r>
    </w:p>
    <w:p w14:paraId="64B2EAA0" w14:textId="77777777" w:rsidR="00BC69B5" w:rsidRDefault="00000000">
      <w:r>
        <w:t xml:space="preserve">Art. L612 -14 </w:t>
      </w:r>
      <w:proofErr w:type="gramStart"/>
      <w:r>
        <w:t>Livre  VI</w:t>
      </w:r>
      <w:proofErr w:type="gramEnd"/>
      <w:r>
        <w:t xml:space="preserve"> du </w:t>
      </w:r>
      <w:proofErr w:type="gramStart"/>
      <w:r>
        <w:t>Code  de</w:t>
      </w:r>
      <w:proofErr w:type="gramEnd"/>
      <w:r>
        <w:t xml:space="preserve"> la </w:t>
      </w:r>
      <w:proofErr w:type="gramStart"/>
      <w:r>
        <w:t>Sécurité  Intérieure  :</w:t>
      </w:r>
      <w:proofErr w:type="gramEnd"/>
    </w:p>
    <w:p w14:paraId="3EDFF4FC" w14:textId="415A43EA" w:rsidR="00BC69B5" w:rsidRDefault="00000000">
      <w:proofErr w:type="gramStart"/>
      <w:r>
        <w:t>L’autorisation  d’exercice</w:t>
      </w:r>
      <w:proofErr w:type="gramEnd"/>
      <w:r>
        <w:t xml:space="preserve">  ne </w:t>
      </w:r>
      <w:proofErr w:type="gramStart"/>
      <w:r>
        <w:t>confère  aucune</w:t>
      </w:r>
      <w:proofErr w:type="gramEnd"/>
      <w:r>
        <w:t xml:space="preserve">  </w:t>
      </w:r>
      <w:proofErr w:type="gramStart"/>
      <w:r>
        <w:t>prérogative  de</w:t>
      </w:r>
      <w:proofErr w:type="gramEnd"/>
      <w:r>
        <w:t xml:space="preserve"> </w:t>
      </w:r>
      <w:proofErr w:type="gramStart"/>
      <w:r>
        <w:t>puissance  publique</w:t>
      </w:r>
      <w:proofErr w:type="gramEnd"/>
      <w:r>
        <w:t xml:space="preserve">  à </w:t>
      </w:r>
      <w:proofErr w:type="gramStart"/>
      <w:r>
        <w:t>l’entreprise  ou</w:t>
      </w:r>
      <w:proofErr w:type="gramEnd"/>
      <w:r>
        <w:t xml:space="preserve"> aux </w:t>
      </w:r>
      <w:proofErr w:type="spellStart"/>
      <w:proofErr w:type="gramStart"/>
      <w:r>
        <w:t>personnes</w:t>
      </w:r>
      <w:proofErr w:type="spellEnd"/>
      <w:r>
        <w:t xml:space="preserve">  qui</w:t>
      </w:r>
      <w:proofErr w:type="gram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 w:rsidR="00B51936">
        <w:t>bénéficient</w:t>
      </w:r>
      <w:proofErr w:type="spellEnd"/>
      <w:r w:rsidR="00B51936">
        <w:t>.</w:t>
      </w:r>
    </w:p>
    <w:p w14:paraId="30C640DD" w14:textId="1A496843" w:rsidR="00BC69B5" w:rsidRDefault="00BC69B5"/>
    <w:sectPr w:rsidR="00BC69B5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64507810">
    <w:abstractNumId w:val="8"/>
  </w:num>
  <w:num w:numId="2" w16cid:durableId="73669552">
    <w:abstractNumId w:val="6"/>
  </w:num>
  <w:num w:numId="3" w16cid:durableId="1345284214">
    <w:abstractNumId w:val="5"/>
  </w:num>
  <w:num w:numId="4" w16cid:durableId="1610773996">
    <w:abstractNumId w:val="4"/>
  </w:num>
  <w:num w:numId="5" w16cid:durableId="750397201">
    <w:abstractNumId w:val="7"/>
  </w:num>
  <w:num w:numId="6" w16cid:durableId="1306668098">
    <w:abstractNumId w:val="3"/>
  </w:num>
  <w:num w:numId="7" w16cid:durableId="877089831">
    <w:abstractNumId w:val="2"/>
  </w:num>
  <w:num w:numId="8" w16cid:durableId="1474249007">
    <w:abstractNumId w:val="1"/>
  </w:num>
  <w:num w:numId="9" w16cid:durableId="2102951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52EAF"/>
    <w:rsid w:val="0029639D"/>
    <w:rsid w:val="00326F90"/>
    <w:rsid w:val="0034700D"/>
    <w:rsid w:val="005A1654"/>
    <w:rsid w:val="00905E7D"/>
    <w:rsid w:val="00973823"/>
    <w:rsid w:val="00AA1D8D"/>
    <w:rsid w:val="00B47730"/>
    <w:rsid w:val="00B51936"/>
    <w:rsid w:val="00BC69B5"/>
    <w:rsid w:val="00CB0664"/>
    <w:rsid w:val="00F12F4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F8A1F1"/>
  <w14:defaultImageDpi w14:val="300"/>
  <w15:docId w15:val="{E49025E7-8731-41D5-9803-2AC8D1E80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1171</Words>
  <Characters>6441</Characters>
  <Application>Microsoft Office Word</Application>
  <DocSecurity>0</DocSecurity>
  <Lines>53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7597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Eric Vergne</cp:lastModifiedBy>
  <cp:revision>3</cp:revision>
  <dcterms:created xsi:type="dcterms:W3CDTF">2026-03-16T09:36:00Z</dcterms:created>
  <dcterms:modified xsi:type="dcterms:W3CDTF">2026-03-16T09:44:00Z</dcterms:modified>
  <cp:category/>
</cp:coreProperties>
</file>